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004" w:rsidRPr="00C71004" w:rsidRDefault="00C71004" w:rsidP="00C71004">
      <w:pPr>
        <w:tabs>
          <w:tab w:val="right" w:pos="1418"/>
        </w:tabs>
        <w:ind w:firstLine="709"/>
        <w:jc w:val="right"/>
        <w:rPr>
          <w:color w:val="000000" w:themeColor="text1"/>
          <w:sz w:val="28"/>
        </w:rPr>
      </w:pPr>
      <w:r w:rsidRPr="00C71004">
        <w:rPr>
          <w:color w:val="000000" w:themeColor="text1"/>
          <w:sz w:val="28"/>
        </w:rPr>
        <w:t xml:space="preserve">Приложение  </w:t>
      </w:r>
      <w:r w:rsidR="00BF098A">
        <w:rPr>
          <w:color w:val="000000" w:themeColor="text1"/>
          <w:sz w:val="28"/>
        </w:rPr>
        <w:t>№</w:t>
      </w:r>
      <w:r w:rsidR="00951FBF">
        <w:rPr>
          <w:color w:val="000000" w:themeColor="text1"/>
          <w:sz w:val="28"/>
        </w:rPr>
        <w:t xml:space="preserve"> </w:t>
      </w:r>
      <w:r w:rsidR="00BF098A">
        <w:rPr>
          <w:color w:val="000000" w:themeColor="text1"/>
          <w:sz w:val="28"/>
        </w:rPr>
        <w:t xml:space="preserve">1 </w:t>
      </w:r>
      <w:r w:rsidRPr="00C71004">
        <w:rPr>
          <w:color w:val="000000" w:themeColor="text1"/>
          <w:sz w:val="28"/>
        </w:rPr>
        <w:t xml:space="preserve"> </w:t>
      </w:r>
    </w:p>
    <w:p w:rsidR="00C71004" w:rsidRPr="00C71004" w:rsidRDefault="00C71004" w:rsidP="00C71004">
      <w:pPr>
        <w:tabs>
          <w:tab w:val="right" w:pos="1418"/>
        </w:tabs>
        <w:ind w:firstLine="709"/>
        <w:jc w:val="right"/>
        <w:rPr>
          <w:color w:val="000000" w:themeColor="text1"/>
          <w:sz w:val="28"/>
        </w:rPr>
      </w:pPr>
      <w:r w:rsidRPr="00C71004">
        <w:rPr>
          <w:color w:val="000000" w:themeColor="text1"/>
          <w:sz w:val="28"/>
        </w:rPr>
        <w:t>к постановлению администрации</w:t>
      </w:r>
    </w:p>
    <w:p w:rsidR="00C71004" w:rsidRPr="00C71004" w:rsidRDefault="00C71004" w:rsidP="00C71004">
      <w:pPr>
        <w:tabs>
          <w:tab w:val="right" w:pos="1418"/>
        </w:tabs>
        <w:ind w:firstLine="709"/>
        <w:jc w:val="right"/>
        <w:rPr>
          <w:color w:val="000000" w:themeColor="text1"/>
          <w:sz w:val="28"/>
        </w:rPr>
      </w:pPr>
      <w:proofErr w:type="spellStart"/>
      <w:r w:rsidRPr="00C71004">
        <w:rPr>
          <w:color w:val="000000" w:themeColor="text1"/>
          <w:sz w:val="28"/>
        </w:rPr>
        <w:t>Вилючинского</w:t>
      </w:r>
      <w:proofErr w:type="spellEnd"/>
      <w:r w:rsidRPr="00C71004">
        <w:rPr>
          <w:color w:val="000000" w:themeColor="text1"/>
          <w:sz w:val="28"/>
        </w:rPr>
        <w:t xml:space="preserve"> городского округа                             </w:t>
      </w:r>
    </w:p>
    <w:p w:rsidR="001C1966" w:rsidRDefault="00C71004" w:rsidP="00C71004">
      <w:pPr>
        <w:tabs>
          <w:tab w:val="right" w:pos="1418"/>
        </w:tabs>
        <w:ind w:firstLine="709"/>
        <w:jc w:val="right"/>
        <w:rPr>
          <w:color w:val="000000" w:themeColor="text1"/>
          <w:sz w:val="28"/>
        </w:rPr>
      </w:pPr>
      <w:r w:rsidRPr="00C71004">
        <w:rPr>
          <w:color w:val="000000" w:themeColor="text1"/>
          <w:sz w:val="28"/>
        </w:rPr>
        <w:t xml:space="preserve">от  </w:t>
      </w:r>
      <w:r w:rsidR="00F72F88" w:rsidRPr="00F72F88">
        <w:rPr>
          <w:color w:val="000000" w:themeColor="text1"/>
          <w:sz w:val="28"/>
          <w:u w:val="single"/>
        </w:rPr>
        <w:t>03.02</w:t>
      </w:r>
      <w:r w:rsidR="00F72F88">
        <w:rPr>
          <w:color w:val="000000" w:themeColor="text1"/>
          <w:sz w:val="28"/>
          <w:u w:val="single"/>
        </w:rPr>
        <w:t xml:space="preserve">.2023 </w:t>
      </w:r>
      <w:r w:rsidRPr="00C71004">
        <w:rPr>
          <w:color w:val="000000" w:themeColor="text1"/>
          <w:sz w:val="28"/>
        </w:rPr>
        <w:t>г. №  _</w:t>
      </w:r>
      <w:r w:rsidR="00F72F88" w:rsidRPr="00F72F88">
        <w:rPr>
          <w:color w:val="000000" w:themeColor="text1"/>
          <w:sz w:val="28"/>
          <w:u w:val="single"/>
        </w:rPr>
        <w:t>66</w:t>
      </w:r>
      <w:r w:rsidRPr="00C71004">
        <w:rPr>
          <w:color w:val="000000" w:themeColor="text1"/>
          <w:sz w:val="28"/>
        </w:rPr>
        <w:t>_</w:t>
      </w:r>
    </w:p>
    <w:p w:rsidR="00BF098A" w:rsidRPr="00363465" w:rsidRDefault="00BF098A" w:rsidP="00C71004">
      <w:pPr>
        <w:tabs>
          <w:tab w:val="right" w:pos="1418"/>
        </w:tabs>
        <w:ind w:firstLine="709"/>
        <w:jc w:val="right"/>
        <w:rPr>
          <w:color w:val="000000" w:themeColor="text1"/>
          <w:sz w:val="28"/>
        </w:rPr>
      </w:pPr>
    </w:p>
    <w:p w:rsidR="008F351E" w:rsidRPr="00363465" w:rsidRDefault="00A048F7" w:rsidP="00B83F15">
      <w:pPr>
        <w:tabs>
          <w:tab w:val="right" w:pos="1418"/>
        </w:tabs>
        <w:ind w:left="720"/>
        <w:jc w:val="center"/>
        <w:rPr>
          <w:b/>
          <w:color w:val="000000" w:themeColor="text1"/>
          <w:sz w:val="28"/>
          <w:szCs w:val="28"/>
        </w:rPr>
      </w:pPr>
      <w:r w:rsidRPr="00363465">
        <w:rPr>
          <w:b/>
          <w:color w:val="000000" w:themeColor="text1"/>
          <w:sz w:val="28"/>
          <w:szCs w:val="28"/>
        </w:rPr>
        <w:t>Размеры основных окладов, п</w:t>
      </w:r>
      <w:r w:rsidR="001E2850" w:rsidRPr="00363465">
        <w:rPr>
          <w:b/>
          <w:color w:val="000000" w:themeColor="text1"/>
          <w:sz w:val="28"/>
          <w:szCs w:val="28"/>
        </w:rPr>
        <w:t>орядок и условия оплаты труда работников учреждений, занимающих по ПКГ должности служащих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89"/>
        <w:gridCol w:w="60"/>
        <w:gridCol w:w="5689"/>
        <w:gridCol w:w="1418"/>
      </w:tblGrid>
      <w:tr w:rsidR="00315F5D" w:rsidRPr="00331B98" w:rsidTr="0087441B">
        <w:trPr>
          <w:trHeight w:val="724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5F5D" w:rsidRPr="00331B98" w:rsidRDefault="00315F5D" w:rsidP="00315F5D">
            <w:pPr>
              <w:jc w:val="center"/>
              <w:rPr>
                <w:b/>
                <w:bCs/>
              </w:rPr>
            </w:pPr>
            <w:r w:rsidRPr="00331B98">
              <w:rPr>
                <w:b/>
                <w:bCs/>
              </w:rPr>
              <w:t>Профессиональная квалификационная группа</w:t>
            </w:r>
          </w:p>
          <w:p w:rsidR="00315F5D" w:rsidRPr="00331B98" w:rsidRDefault="00315F5D" w:rsidP="00315F5D">
            <w:pPr>
              <w:jc w:val="center"/>
            </w:pPr>
            <w:r w:rsidRPr="00331B98">
              <w:rPr>
                <w:b/>
                <w:bCs/>
              </w:rPr>
              <w:t>«Общеотраслевые должности служащих первого уровня»</w:t>
            </w:r>
          </w:p>
        </w:tc>
      </w:tr>
      <w:tr w:rsidR="00FB5C68" w:rsidRPr="00331B98" w:rsidTr="006F4156">
        <w:trPr>
          <w:trHeight w:val="724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5C68" w:rsidRPr="00331B98" w:rsidRDefault="00FB5C68" w:rsidP="00FB5C68">
            <w:pPr>
              <w:jc w:val="center"/>
              <w:rPr>
                <w:b/>
                <w:bCs/>
              </w:rPr>
            </w:pPr>
            <w:r w:rsidRPr="00331B98">
              <w:rPr>
                <w:bCs/>
              </w:rPr>
              <w:t>Наименование должности</w:t>
            </w:r>
          </w:p>
        </w:tc>
        <w:tc>
          <w:tcPr>
            <w:tcW w:w="5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68" w:rsidRPr="00331B98" w:rsidRDefault="00FB5C68" w:rsidP="00FB5C68">
            <w:pPr>
              <w:jc w:val="center"/>
            </w:pPr>
            <w:r w:rsidRPr="00331B98">
              <w:t>Требования к квалификации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68" w:rsidRPr="00331B98" w:rsidRDefault="00FB5C68" w:rsidP="00FB5C68">
            <w:pPr>
              <w:jc w:val="center"/>
            </w:pPr>
            <w:r w:rsidRPr="00331B98">
              <w:t>Размеры основных окладов, руб.</w:t>
            </w:r>
          </w:p>
        </w:tc>
      </w:tr>
      <w:tr w:rsidR="00FB5C68" w:rsidRPr="00331B98" w:rsidTr="00A048F7">
        <w:trPr>
          <w:trHeight w:val="64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BFC" w:rsidRPr="00331B98" w:rsidRDefault="00FB5C68" w:rsidP="00FB5C68">
            <w:pPr>
              <w:jc w:val="center"/>
              <w:rPr>
                <w:b/>
                <w:bCs/>
              </w:rPr>
            </w:pPr>
            <w:r w:rsidRPr="00331B98">
              <w:rPr>
                <w:b/>
                <w:bCs/>
              </w:rPr>
              <w:t xml:space="preserve">Профессиональная квалификационная группа </w:t>
            </w:r>
          </w:p>
          <w:p w:rsidR="00FB5C68" w:rsidRPr="00331B98" w:rsidRDefault="00FB5C68" w:rsidP="00FB5C68">
            <w:pPr>
              <w:jc w:val="center"/>
              <w:rPr>
                <w:bCs/>
              </w:rPr>
            </w:pPr>
            <w:r w:rsidRPr="00331B98">
              <w:rPr>
                <w:b/>
                <w:bCs/>
              </w:rPr>
              <w:t>«Общеотраслевые должности служащих второго уровня»</w:t>
            </w:r>
          </w:p>
        </w:tc>
      </w:tr>
      <w:tr w:rsidR="00FB5C68" w:rsidRPr="00331B98" w:rsidTr="00675EE2">
        <w:trPr>
          <w:trHeight w:val="237"/>
        </w:trPr>
        <w:tc>
          <w:tcPr>
            <w:tcW w:w="935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68" w:rsidRPr="00331B98" w:rsidRDefault="00FB5C68" w:rsidP="00FB5C68">
            <w:pPr>
              <w:rPr>
                <w:b/>
                <w:bCs/>
              </w:rPr>
            </w:pPr>
            <w:r w:rsidRPr="00331B98">
              <w:rPr>
                <w:b/>
                <w:bCs/>
              </w:rPr>
              <w:t>1 квалификационный уровень</w:t>
            </w:r>
          </w:p>
        </w:tc>
      </w:tr>
      <w:tr w:rsidR="00FB5C68" w:rsidRPr="00331B98" w:rsidTr="00ED0A28">
        <w:trPr>
          <w:trHeight w:val="711"/>
        </w:trPr>
        <w:tc>
          <w:tcPr>
            <w:tcW w:w="2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5C68" w:rsidRPr="00331B98" w:rsidRDefault="00FB5C68" w:rsidP="00ED0A28">
            <w:r w:rsidRPr="00331B98">
              <w:t>Инспектор по кадрам</w:t>
            </w:r>
          </w:p>
        </w:tc>
        <w:tc>
          <w:tcPr>
            <w:tcW w:w="5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68" w:rsidRPr="00331B98" w:rsidRDefault="00FB5C68" w:rsidP="00FB5C68">
            <w:r w:rsidRPr="00331B98">
              <w:t xml:space="preserve">начальное профессиональное образование, без предъявления требований к стажу работы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68" w:rsidRPr="00331B98" w:rsidRDefault="00FB5C68" w:rsidP="00FB5C68">
            <w:pPr>
              <w:jc w:val="center"/>
            </w:pPr>
          </w:p>
          <w:p w:rsidR="00FB5C68" w:rsidRPr="00331B98" w:rsidRDefault="00B83F15" w:rsidP="00FB5C68">
            <w:pPr>
              <w:jc w:val="center"/>
            </w:pPr>
            <w:r>
              <w:t>4 379</w:t>
            </w:r>
          </w:p>
        </w:tc>
      </w:tr>
      <w:tr w:rsidR="00FB5C68" w:rsidRPr="00331B98" w:rsidTr="00B76860">
        <w:trPr>
          <w:trHeight w:val="1574"/>
        </w:trPr>
        <w:tc>
          <w:tcPr>
            <w:tcW w:w="2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68" w:rsidRPr="00331B98" w:rsidRDefault="00FB5C68" w:rsidP="00FB5C68"/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68" w:rsidRPr="00331B98" w:rsidRDefault="00FB5C68" w:rsidP="00023C46">
            <w:r w:rsidRPr="00331B98">
              <w:t>среднее профессиональное образование без предъявления требований к стажу работы или начальное профессиональное образование, специальная подготовка по установленной программе и стаж ра</w:t>
            </w:r>
            <w:r w:rsidR="00023C46" w:rsidRPr="00331B98">
              <w:t>боты по профилю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C68" w:rsidRPr="00331B98" w:rsidRDefault="00D16257" w:rsidP="004772A8">
            <w:pPr>
              <w:jc w:val="center"/>
            </w:pPr>
            <w:r w:rsidRPr="00331B98">
              <w:t xml:space="preserve">4 </w:t>
            </w:r>
            <w:r w:rsidR="00B83F15">
              <w:t>860</w:t>
            </w:r>
          </w:p>
        </w:tc>
      </w:tr>
      <w:tr w:rsidR="00B76860" w:rsidRPr="00331B98" w:rsidTr="00420DD3">
        <w:trPr>
          <w:trHeight w:val="35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pPr>
              <w:rPr>
                <w:b/>
                <w:bCs/>
              </w:rPr>
            </w:pPr>
            <w:r w:rsidRPr="00331B98">
              <w:rPr>
                <w:b/>
                <w:bCs/>
              </w:rPr>
              <w:t>2 квалификационный уровень</w:t>
            </w:r>
          </w:p>
        </w:tc>
      </w:tr>
      <w:tr w:rsidR="00B76860" w:rsidRPr="00331B98" w:rsidTr="00675EE2">
        <w:trPr>
          <w:trHeight w:val="482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Должности служащих первого квалификационного уровня, по которым может устанавливаться производное должностное наименование «старший» </w:t>
            </w:r>
          </w:p>
        </w:tc>
      </w:tr>
      <w:tr w:rsidR="00B76860" w:rsidRPr="00331B98" w:rsidTr="00675EE2">
        <w:trPr>
          <w:trHeight w:val="49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 xml:space="preserve">Должности служащих первого квалификационного уровня, по которым может устанавливаться II </w:t>
            </w:r>
            <w:proofErr w:type="spellStart"/>
            <w:r w:rsidRPr="00331B98">
              <w:t>внутридолжностная</w:t>
            </w:r>
            <w:proofErr w:type="spellEnd"/>
            <w:r w:rsidRPr="00331B98">
              <w:t xml:space="preserve"> категория </w:t>
            </w:r>
          </w:p>
        </w:tc>
      </w:tr>
      <w:tr w:rsidR="00B76860" w:rsidRPr="00331B98" w:rsidTr="00ED0A28">
        <w:trPr>
          <w:trHeight w:val="1558"/>
        </w:trPr>
        <w:tc>
          <w:tcPr>
            <w:tcW w:w="2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B98" w:rsidRDefault="00331B98" w:rsidP="00ED0A28"/>
          <w:p w:rsidR="00B76860" w:rsidRPr="00331B98" w:rsidRDefault="00B76860" w:rsidP="00ED0A28">
            <w:r w:rsidRPr="00331B98">
              <w:t xml:space="preserve">Заведующий </w:t>
            </w:r>
          </w:p>
          <w:p w:rsidR="00B76860" w:rsidRPr="00331B98" w:rsidRDefault="00B76860" w:rsidP="00ED0A28">
            <w:r w:rsidRPr="00331B98">
              <w:t>хозяйством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среднее профессиональное образование без предъявления требований к стажу работы или начальное профессиональное образование и стаж работы по хозяйственному обслуживанию не менее 1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/>
          <w:p w:rsidR="00B76860" w:rsidRPr="00331B98" w:rsidRDefault="00B76860" w:rsidP="00FB5C68">
            <w:pPr>
              <w:jc w:val="center"/>
            </w:pPr>
            <w:r w:rsidRPr="00331B98">
              <w:t xml:space="preserve">3 </w:t>
            </w:r>
            <w:r w:rsidR="00B83F15">
              <w:t>959</w:t>
            </w:r>
          </w:p>
          <w:p w:rsidR="00B76860" w:rsidRPr="00331B98" w:rsidRDefault="00B76860" w:rsidP="00FB5C68"/>
        </w:tc>
      </w:tr>
      <w:tr w:rsidR="00B76860" w:rsidRPr="00331B98" w:rsidTr="0027790C">
        <w:trPr>
          <w:trHeight w:val="1558"/>
        </w:trPr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/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среднее профессиональное образование и стаж работы по хозяйственному обслуживанию не менее 1 года или начальное профессиональное образование и стаж работы по хозяйственному обслуживанию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FB5C68">
            <w:pPr>
              <w:jc w:val="center"/>
            </w:pPr>
            <w:r>
              <w:t>4 379</w:t>
            </w:r>
          </w:p>
        </w:tc>
      </w:tr>
      <w:tr w:rsidR="00B76860" w:rsidRPr="00331B98" w:rsidTr="00420DD3">
        <w:trPr>
          <w:trHeight w:val="247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pPr>
              <w:rPr>
                <w:b/>
                <w:bCs/>
              </w:rPr>
            </w:pPr>
            <w:r w:rsidRPr="00331B98">
              <w:rPr>
                <w:b/>
                <w:bCs/>
              </w:rPr>
              <w:t>3 квалификационный уровень</w:t>
            </w:r>
          </w:p>
        </w:tc>
      </w:tr>
      <w:tr w:rsidR="00B76860" w:rsidRPr="00331B98" w:rsidTr="00183216">
        <w:trPr>
          <w:trHeight w:val="291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183216" w:rsidP="00183216">
            <w:pPr>
              <w:jc w:val="center"/>
            </w:pPr>
            <w:r w:rsidRPr="00331B98">
              <w:t>нет</w:t>
            </w:r>
          </w:p>
        </w:tc>
      </w:tr>
      <w:tr w:rsidR="00B76860" w:rsidRPr="00331B98" w:rsidTr="00420DD3">
        <w:trPr>
          <w:trHeight w:val="381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pPr>
              <w:rPr>
                <w:b/>
                <w:bCs/>
              </w:rPr>
            </w:pPr>
            <w:r w:rsidRPr="00331B98">
              <w:rPr>
                <w:b/>
                <w:bCs/>
              </w:rPr>
              <w:t>4 квалификационный уровень</w:t>
            </w:r>
          </w:p>
        </w:tc>
      </w:tr>
      <w:tr w:rsidR="00B76860" w:rsidRPr="00331B98" w:rsidTr="00675EE2">
        <w:trPr>
          <w:trHeight w:val="54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 xml:space="preserve">Должности служащих первого квалификационного уровня, по которым может устанавливаться производное должностное наименование </w:t>
            </w:r>
            <w:r w:rsidR="00183216" w:rsidRPr="00331B98">
              <w:t xml:space="preserve">«старший» или </w:t>
            </w:r>
            <w:r w:rsidRPr="00331B98">
              <w:t>«ведущий»</w:t>
            </w:r>
          </w:p>
        </w:tc>
      </w:tr>
      <w:tr w:rsidR="00B76860" w:rsidRPr="00331B98" w:rsidTr="00ED0A28">
        <w:trPr>
          <w:trHeight w:val="615"/>
        </w:trPr>
        <w:tc>
          <w:tcPr>
            <w:tcW w:w="2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F70" w:rsidRPr="00331B98" w:rsidRDefault="00654F70" w:rsidP="00ED0A28"/>
          <w:p w:rsidR="00654F70" w:rsidRPr="00331B98" w:rsidRDefault="00654F70" w:rsidP="00ED0A28"/>
          <w:p w:rsidR="00B76860" w:rsidRPr="00331B98" w:rsidRDefault="00B76860" w:rsidP="00ED0A28">
            <w:r w:rsidRPr="00331B98">
              <w:lastRenderedPageBreak/>
              <w:t xml:space="preserve">Механик </w:t>
            </w:r>
          </w:p>
        </w:tc>
        <w:tc>
          <w:tcPr>
            <w:tcW w:w="5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lastRenderedPageBreak/>
              <w:t>среднее профессиональное образование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FB5C68">
            <w:pPr>
              <w:jc w:val="center"/>
            </w:pPr>
            <w:r>
              <w:t>5 371</w:t>
            </w:r>
          </w:p>
        </w:tc>
      </w:tr>
      <w:tr w:rsidR="00B76860" w:rsidRPr="00331B98" w:rsidTr="0027790C">
        <w:trPr>
          <w:trHeight w:val="615"/>
        </w:trPr>
        <w:tc>
          <w:tcPr>
            <w:tcW w:w="2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/>
        </w:tc>
        <w:tc>
          <w:tcPr>
            <w:tcW w:w="5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образование без предъявления требований к стажу работы</w:t>
            </w:r>
            <w:r w:rsidR="00183216" w:rsidRPr="00331B98">
              <w:t xml:space="preserve"> или среднее профессиональное образование и стаж в должности механика не менее 3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654F70">
            <w:pPr>
              <w:jc w:val="center"/>
            </w:pPr>
            <w:r>
              <w:t>5 915</w:t>
            </w:r>
          </w:p>
        </w:tc>
      </w:tr>
      <w:tr w:rsidR="00B76860" w:rsidRPr="00331B98" w:rsidTr="0027790C">
        <w:trPr>
          <w:trHeight w:val="615"/>
        </w:trPr>
        <w:tc>
          <w:tcPr>
            <w:tcW w:w="2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/>
        </w:tc>
        <w:tc>
          <w:tcPr>
            <w:tcW w:w="5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образование и стаж работы в должности механика не менее 3 лет</w:t>
            </w:r>
            <w:r w:rsidR="00183216" w:rsidRPr="00331B98">
              <w:t xml:space="preserve"> или среднее профессиональное образование и стаж работы в должности механика не менее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FB5C68">
            <w:pPr>
              <w:jc w:val="center"/>
            </w:pPr>
            <w:r>
              <w:t>6 457</w:t>
            </w:r>
          </w:p>
        </w:tc>
      </w:tr>
      <w:tr w:rsidR="00B76860" w:rsidRPr="00331B98" w:rsidTr="0027790C">
        <w:trPr>
          <w:trHeight w:val="649"/>
        </w:trPr>
        <w:tc>
          <w:tcPr>
            <w:tcW w:w="2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/>
        </w:tc>
        <w:tc>
          <w:tcPr>
            <w:tcW w:w="5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образование и стаж работы в должности механика  не менее  5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FB5C68">
            <w:pPr>
              <w:jc w:val="center"/>
            </w:pPr>
            <w:r>
              <w:t>7 070</w:t>
            </w:r>
          </w:p>
        </w:tc>
      </w:tr>
      <w:tr w:rsidR="00B76860" w:rsidRPr="00331B98" w:rsidTr="0027790C">
        <w:trPr>
          <w:trHeight w:val="558"/>
        </w:trPr>
        <w:tc>
          <w:tcPr>
            <w:tcW w:w="2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/>
        </w:tc>
        <w:tc>
          <w:tcPr>
            <w:tcW w:w="5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образование и стаж работы не менее 7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FB5C68">
            <w:pPr>
              <w:jc w:val="center"/>
            </w:pPr>
            <w:r>
              <w:t>7 788</w:t>
            </w:r>
          </w:p>
        </w:tc>
      </w:tr>
      <w:tr w:rsidR="00B76860" w:rsidRPr="00331B98" w:rsidTr="00A048F7">
        <w:trPr>
          <w:trHeight w:val="43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A048F7">
            <w:pPr>
              <w:jc w:val="center"/>
              <w:rPr>
                <w:b/>
                <w:bCs/>
              </w:rPr>
            </w:pPr>
            <w:r w:rsidRPr="00331B98">
              <w:rPr>
                <w:b/>
                <w:bCs/>
              </w:rPr>
              <w:t>Профессиональная квалификационная группа</w:t>
            </w:r>
          </w:p>
          <w:p w:rsidR="00B76860" w:rsidRPr="00331B98" w:rsidRDefault="00B76860" w:rsidP="00A048F7">
            <w:pPr>
              <w:jc w:val="center"/>
              <w:rPr>
                <w:b/>
                <w:bCs/>
              </w:rPr>
            </w:pPr>
            <w:r w:rsidRPr="00331B98">
              <w:rPr>
                <w:b/>
                <w:bCs/>
              </w:rPr>
              <w:t>«Общеотраслевые должности служащих третьего уровня»</w:t>
            </w:r>
          </w:p>
        </w:tc>
      </w:tr>
      <w:tr w:rsidR="00B76860" w:rsidRPr="00331B98" w:rsidTr="0027790C">
        <w:trPr>
          <w:trHeight w:val="916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pPr>
              <w:jc w:val="center"/>
              <w:rPr>
                <w:b/>
                <w:bCs/>
              </w:rPr>
            </w:pPr>
            <w:r w:rsidRPr="00331B98">
              <w:rPr>
                <w:bCs/>
              </w:rPr>
              <w:t>Наименование должности</w:t>
            </w:r>
          </w:p>
        </w:tc>
        <w:tc>
          <w:tcPr>
            <w:tcW w:w="5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pPr>
              <w:jc w:val="center"/>
            </w:pPr>
            <w:r w:rsidRPr="00331B98">
              <w:t>Требования к квалификации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pPr>
              <w:jc w:val="center"/>
            </w:pPr>
            <w:r w:rsidRPr="00331B98">
              <w:t>Размеры основных окладов, руб.</w:t>
            </w:r>
          </w:p>
        </w:tc>
      </w:tr>
      <w:tr w:rsidR="00B76860" w:rsidRPr="00331B98" w:rsidTr="00675EE2">
        <w:trPr>
          <w:trHeight w:val="37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pPr>
              <w:rPr>
                <w:b/>
                <w:bCs/>
              </w:rPr>
            </w:pPr>
            <w:r w:rsidRPr="00331B98">
              <w:rPr>
                <w:b/>
                <w:bCs/>
              </w:rPr>
              <w:t>1 квалификационный уровень</w:t>
            </w:r>
          </w:p>
        </w:tc>
      </w:tr>
      <w:tr w:rsidR="00B76860" w:rsidRPr="00331B98" w:rsidTr="00CC254F">
        <w:trPr>
          <w:trHeight w:val="570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proofErr w:type="spellStart"/>
            <w:r w:rsidRPr="00331B98">
              <w:t>Документовед</w:t>
            </w:r>
            <w:proofErr w:type="spellEnd"/>
          </w:p>
        </w:tc>
        <w:tc>
          <w:tcPr>
            <w:tcW w:w="5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образование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FB5C68">
            <w:pPr>
              <w:jc w:val="center"/>
            </w:pPr>
            <w:r>
              <w:t>5 371</w:t>
            </w:r>
          </w:p>
        </w:tc>
      </w:tr>
      <w:tr w:rsidR="00B76860" w:rsidRPr="00331B98" w:rsidTr="00CC254F">
        <w:trPr>
          <w:trHeight w:val="1981"/>
        </w:trPr>
        <w:tc>
          <w:tcPr>
            <w:tcW w:w="2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 xml:space="preserve">Инженер – </w:t>
            </w:r>
          </w:p>
          <w:p w:rsidR="00B76860" w:rsidRPr="00331B98" w:rsidRDefault="00B76860" w:rsidP="00FB5C68">
            <w:r w:rsidRPr="00331B98">
              <w:t>электроник (электроник)</w:t>
            </w:r>
          </w:p>
        </w:tc>
        <w:tc>
          <w:tcPr>
            <w:tcW w:w="5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(техническое) образование без предъявления требований к стажу работы или среднее профессиональное (техническое) образование и стаж работы в должности техника 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FB5C68">
            <w:pPr>
              <w:jc w:val="center"/>
            </w:pPr>
            <w:r>
              <w:t>7 7</w:t>
            </w:r>
            <w:r w:rsidR="00E22C30" w:rsidRPr="00331B98">
              <w:t>88</w:t>
            </w:r>
          </w:p>
        </w:tc>
      </w:tr>
      <w:tr w:rsidR="00B76860" w:rsidRPr="00331B98" w:rsidTr="00CC254F">
        <w:trPr>
          <w:trHeight w:val="1415"/>
        </w:trPr>
        <w:tc>
          <w:tcPr>
            <w:tcW w:w="2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/>
        </w:tc>
        <w:tc>
          <w:tcPr>
            <w:tcW w:w="5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(техническое) образование и опыт работы по специальности, приобретенный в период обучения, или стаж работы на инженерно-технических должностях без квалификационной категории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FB5C68">
            <w:pPr>
              <w:jc w:val="center"/>
            </w:pPr>
            <w:r>
              <w:t>8 504</w:t>
            </w:r>
          </w:p>
        </w:tc>
      </w:tr>
      <w:tr w:rsidR="00B76860" w:rsidRPr="00331B98" w:rsidTr="009D670B">
        <w:trPr>
          <w:trHeight w:val="594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/>
          <w:p w:rsidR="00B76860" w:rsidRPr="00331B98" w:rsidRDefault="00B76860" w:rsidP="00FB5C68">
            <w:r w:rsidRPr="00331B98">
              <w:t>Инженер</w:t>
            </w:r>
          </w:p>
          <w:p w:rsidR="00B76860" w:rsidRPr="00331B98" w:rsidRDefault="00B76860" w:rsidP="00FB5C68"/>
        </w:tc>
        <w:tc>
          <w:tcPr>
            <w:tcW w:w="5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 образование, 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FB5C68">
            <w:pPr>
              <w:jc w:val="center"/>
            </w:pPr>
            <w:r>
              <w:t>5 371</w:t>
            </w:r>
          </w:p>
        </w:tc>
      </w:tr>
      <w:tr w:rsidR="00B76860" w:rsidRPr="00331B98" w:rsidTr="00675EE2">
        <w:trPr>
          <w:trHeight w:val="284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pPr>
              <w:rPr>
                <w:b/>
                <w:bCs/>
              </w:rPr>
            </w:pPr>
            <w:r w:rsidRPr="00331B98">
              <w:rPr>
                <w:b/>
                <w:bCs/>
              </w:rPr>
              <w:t>2 квалификационный уровень</w:t>
            </w:r>
          </w:p>
        </w:tc>
      </w:tr>
      <w:tr w:rsidR="00B76860" w:rsidRPr="00331B98" w:rsidTr="00675EE2">
        <w:trPr>
          <w:trHeight w:val="542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 xml:space="preserve">Должности служащих первого квалификационного уровня, по которым может устанавливаться II </w:t>
            </w:r>
            <w:proofErr w:type="spellStart"/>
            <w:r w:rsidRPr="00331B98">
              <w:t>внутридолжностная</w:t>
            </w:r>
            <w:proofErr w:type="spellEnd"/>
            <w:r w:rsidRPr="00331B98">
              <w:t xml:space="preserve"> категория </w:t>
            </w:r>
          </w:p>
        </w:tc>
      </w:tr>
      <w:tr w:rsidR="00B76860" w:rsidRPr="00331B98" w:rsidTr="009D670B">
        <w:trPr>
          <w:trHeight w:val="915"/>
        </w:trPr>
        <w:tc>
          <w:tcPr>
            <w:tcW w:w="2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/>
          <w:p w:rsidR="00B76860" w:rsidRPr="00331B98" w:rsidRDefault="00B76860" w:rsidP="00FB5C68"/>
          <w:p w:rsidR="00B76860" w:rsidRPr="00331B98" w:rsidRDefault="00B76860" w:rsidP="00FB5C68">
            <w:r w:rsidRPr="00331B98">
              <w:t>Специалист по кадрам</w:t>
            </w:r>
          </w:p>
          <w:p w:rsidR="00B76860" w:rsidRPr="00331B98" w:rsidRDefault="00B76860" w:rsidP="00FB5C68"/>
          <w:p w:rsidR="00B76860" w:rsidRPr="00331B98" w:rsidRDefault="00B76860" w:rsidP="00FB5C68"/>
          <w:p w:rsidR="00B76860" w:rsidRPr="00331B98" w:rsidRDefault="00B76860" w:rsidP="00FB5C68"/>
        </w:tc>
        <w:tc>
          <w:tcPr>
            <w:tcW w:w="5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образование без предъявления требований к стажу работы или среднее профессиональное образование и стаж работы в должности специалиста по кадрам не менее 1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FB5C68">
            <w:pPr>
              <w:jc w:val="center"/>
            </w:pPr>
            <w:r>
              <w:t>5 371</w:t>
            </w:r>
          </w:p>
        </w:tc>
      </w:tr>
      <w:tr w:rsidR="00B76860" w:rsidRPr="00331B98" w:rsidTr="00787C30">
        <w:trPr>
          <w:trHeight w:val="1065"/>
        </w:trPr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/>
        </w:tc>
        <w:tc>
          <w:tcPr>
            <w:tcW w:w="5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образование без предъявления требований к стажу работы или среднее профессиональное образование и стаж работы в должности специалиста по кадрам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C73C34">
            <w:pPr>
              <w:jc w:val="center"/>
            </w:pPr>
            <w:r w:rsidRPr="00331B98">
              <w:t xml:space="preserve">5 </w:t>
            </w:r>
            <w:r w:rsidR="00B83F15">
              <w:t>915</w:t>
            </w:r>
          </w:p>
        </w:tc>
      </w:tr>
      <w:tr w:rsidR="00B76860" w:rsidRPr="00331B98" w:rsidTr="00ED0A28">
        <w:trPr>
          <w:trHeight w:val="353"/>
        </w:trPr>
        <w:tc>
          <w:tcPr>
            <w:tcW w:w="2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860" w:rsidRPr="00331B98" w:rsidRDefault="00787C30" w:rsidP="00ED0A28">
            <w:proofErr w:type="spellStart"/>
            <w:r w:rsidRPr="00331B98">
              <w:lastRenderedPageBreak/>
              <w:t>Документовед</w:t>
            </w:r>
            <w:proofErr w:type="spellEnd"/>
          </w:p>
          <w:p w:rsidR="00B76860" w:rsidRPr="00331B98" w:rsidRDefault="00B76860" w:rsidP="00ED0A28"/>
        </w:tc>
        <w:tc>
          <w:tcPr>
            <w:tcW w:w="5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 xml:space="preserve">высшее профессиональное образование и стаж работы в должности </w:t>
            </w:r>
            <w:proofErr w:type="spellStart"/>
            <w:r w:rsidRPr="00331B98">
              <w:t>документоведа</w:t>
            </w:r>
            <w:proofErr w:type="spellEnd"/>
            <w:r w:rsidRPr="00331B98">
              <w:t xml:space="preserve"> не менее 1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C73C34">
            <w:pPr>
              <w:jc w:val="center"/>
            </w:pPr>
            <w:r w:rsidRPr="00331B98">
              <w:t xml:space="preserve">5 </w:t>
            </w:r>
            <w:r w:rsidR="00B83F15">
              <w:t>915</w:t>
            </w:r>
          </w:p>
        </w:tc>
      </w:tr>
      <w:tr w:rsidR="00B76860" w:rsidRPr="00331B98" w:rsidTr="00CC254F">
        <w:trPr>
          <w:trHeight w:val="600"/>
        </w:trPr>
        <w:tc>
          <w:tcPr>
            <w:tcW w:w="2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/>
        </w:tc>
        <w:tc>
          <w:tcPr>
            <w:tcW w:w="5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 xml:space="preserve">высшее профессиональное образование и стаж работы в должности </w:t>
            </w:r>
            <w:proofErr w:type="spellStart"/>
            <w:r w:rsidRPr="00331B98">
              <w:t>документоведа</w:t>
            </w:r>
            <w:proofErr w:type="spellEnd"/>
            <w:r w:rsidRPr="00331B98">
              <w:t xml:space="preserve">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FB5C68">
            <w:pPr>
              <w:jc w:val="center"/>
            </w:pPr>
            <w:r>
              <w:t>6 457</w:t>
            </w:r>
          </w:p>
        </w:tc>
      </w:tr>
      <w:tr w:rsidR="00B76860" w:rsidRPr="00331B98" w:rsidTr="00ED0A28">
        <w:trPr>
          <w:trHeight w:val="701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860" w:rsidRPr="00331B98" w:rsidRDefault="00B76860" w:rsidP="00ED0A28">
            <w:r w:rsidRPr="00331B98">
              <w:t>Инженер –</w:t>
            </w:r>
          </w:p>
          <w:p w:rsidR="00B76860" w:rsidRPr="00331B98" w:rsidRDefault="00B76860" w:rsidP="00ED0A28">
            <w:r w:rsidRPr="00331B98">
              <w:t>электроник</w:t>
            </w:r>
          </w:p>
          <w:p w:rsidR="00B76860" w:rsidRPr="00331B98" w:rsidRDefault="00B76860" w:rsidP="00ED0A28">
            <w:r w:rsidRPr="00331B98">
              <w:t>(электроник)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(техническое) образование и стаж работы в должности электроника III категории или других инженерно-технических должностях, замещаемых специалистами с высшим профессиональным образованием,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C73C34">
            <w:pPr>
              <w:jc w:val="center"/>
            </w:pPr>
            <w:r>
              <w:t>9 220</w:t>
            </w:r>
          </w:p>
        </w:tc>
      </w:tr>
      <w:tr w:rsidR="00B76860" w:rsidRPr="00331B98" w:rsidTr="00ED0A28">
        <w:trPr>
          <w:trHeight w:val="672"/>
        </w:trPr>
        <w:tc>
          <w:tcPr>
            <w:tcW w:w="2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860" w:rsidRPr="00331B98" w:rsidRDefault="00B76860" w:rsidP="00ED0A28">
            <w:r w:rsidRPr="00331B98">
              <w:t>Инженер</w:t>
            </w:r>
          </w:p>
        </w:tc>
        <w:tc>
          <w:tcPr>
            <w:tcW w:w="5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образование и стаж работы в должности инженера 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FB5C68">
            <w:pPr>
              <w:jc w:val="center"/>
            </w:pPr>
            <w:r>
              <w:t>6 457</w:t>
            </w:r>
          </w:p>
        </w:tc>
      </w:tr>
      <w:tr w:rsidR="00B76860" w:rsidRPr="00331B98" w:rsidTr="009D670B">
        <w:trPr>
          <w:trHeight w:val="554"/>
        </w:trPr>
        <w:tc>
          <w:tcPr>
            <w:tcW w:w="2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/>
        </w:tc>
        <w:tc>
          <w:tcPr>
            <w:tcW w:w="5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образование и стаж работы в должности инженера не менее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C73C34">
            <w:pPr>
              <w:jc w:val="center"/>
            </w:pPr>
            <w:r>
              <w:t>7 070</w:t>
            </w:r>
          </w:p>
        </w:tc>
      </w:tr>
      <w:tr w:rsidR="00B76860" w:rsidRPr="00331B98" w:rsidTr="00675EE2">
        <w:trPr>
          <w:trHeight w:val="426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pPr>
              <w:rPr>
                <w:b/>
                <w:bCs/>
              </w:rPr>
            </w:pPr>
            <w:r w:rsidRPr="00331B98">
              <w:rPr>
                <w:b/>
                <w:bCs/>
              </w:rPr>
              <w:t>3 квалификационный уровень</w:t>
            </w:r>
          </w:p>
        </w:tc>
      </w:tr>
      <w:tr w:rsidR="00B76860" w:rsidRPr="00331B98" w:rsidTr="00675EE2">
        <w:trPr>
          <w:trHeight w:val="69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 xml:space="preserve">Должности служащих первого квалификационного уровня, по которым может устанавливаться I </w:t>
            </w:r>
            <w:proofErr w:type="spellStart"/>
            <w:r w:rsidRPr="00331B98">
              <w:t>внутридолжностная</w:t>
            </w:r>
            <w:proofErr w:type="spellEnd"/>
            <w:r w:rsidRPr="00331B98">
              <w:t xml:space="preserve"> категория </w:t>
            </w:r>
          </w:p>
        </w:tc>
      </w:tr>
      <w:tr w:rsidR="00B76860" w:rsidRPr="00331B98" w:rsidTr="00ED0A28">
        <w:trPr>
          <w:trHeight w:val="749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860" w:rsidRPr="00331B98" w:rsidRDefault="00B76860" w:rsidP="00ED0A28">
            <w:r w:rsidRPr="00331B98">
              <w:t>Специалист по кадрам</w:t>
            </w:r>
          </w:p>
        </w:tc>
        <w:tc>
          <w:tcPr>
            <w:tcW w:w="5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образование и стаж работы в должности специалиста по кадрам не менее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FB5C68">
            <w:pPr>
              <w:jc w:val="center"/>
            </w:pPr>
            <w:r>
              <w:t>6 457</w:t>
            </w:r>
          </w:p>
        </w:tc>
      </w:tr>
      <w:tr w:rsidR="00B76860" w:rsidRPr="00331B98" w:rsidTr="00ED0A28">
        <w:trPr>
          <w:trHeight w:val="561"/>
        </w:trPr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860" w:rsidRPr="00331B98" w:rsidRDefault="00B76860" w:rsidP="00ED0A28">
            <w:proofErr w:type="spellStart"/>
            <w:r w:rsidRPr="00331B98">
              <w:t>Документовед</w:t>
            </w:r>
            <w:proofErr w:type="spellEnd"/>
            <w:r w:rsidRPr="00331B98">
              <w:t xml:space="preserve"> </w:t>
            </w:r>
          </w:p>
        </w:tc>
        <w:tc>
          <w:tcPr>
            <w:tcW w:w="5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образование и стаж работы не менее 5 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C73C34">
            <w:pPr>
              <w:jc w:val="center"/>
            </w:pPr>
            <w:r>
              <w:t>7 070</w:t>
            </w:r>
          </w:p>
        </w:tc>
      </w:tr>
      <w:tr w:rsidR="00B76860" w:rsidRPr="00331B98" w:rsidTr="00ED0A28">
        <w:trPr>
          <w:trHeight w:val="413"/>
        </w:trPr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860" w:rsidRPr="00331B98" w:rsidRDefault="00B76860" w:rsidP="00ED0A28"/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образование и стаж работы не менее 7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C73C34" w:rsidP="00FB5C68">
            <w:pPr>
              <w:jc w:val="center"/>
            </w:pPr>
            <w:r w:rsidRPr="00331B98">
              <w:t xml:space="preserve">7 </w:t>
            </w:r>
            <w:r w:rsidR="00B83F15">
              <w:t>7</w:t>
            </w:r>
            <w:r w:rsidRPr="00331B98">
              <w:t>88</w:t>
            </w:r>
          </w:p>
        </w:tc>
      </w:tr>
      <w:tr w:rsidR="00B76860" w:rsidRPr="00331B98" w:rsidTr="00ED0A28">
        <w:trPr>
          <w:trHeight w:val="925"/>
        </w:trPr>
        <w:tc>
          <w:tcPr>
            <w:tcW w:w="21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860" w:rsidRPr="00331B98" w:rsidRDefault="00B76860" w:rsidP="00ED0A28">
            <w:r w:rsidRPr="00331B98">
              <w:t xml:space="preserve">Инженер – </w:t>
            </w:r>
          </w:p>
          <w:p w:rsidR="00B76860" w:rsidRPr="00331B98" w:rsidRDefault="00B76860" w:rsidP="00ED0A28">
            <w:r w:rsidRPr="00331B98">
              <w:t>электроник (электроник)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(техническое) образование и стаж работы в должности электроника II категории не менее 3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FB5C68">
            <w:pPr>
              <w:jc w:val="center"/>
            </w:pPr>
            <w:r>
              <w:t>9 939</w:t>
            </w:r>
          </w:p>
        </w:tc>
      </w:tr>
      <w:tr w:rsidR="00B76860" w:rsidRPr="00331B98" w:rsidTr="00ED0A28">
        <w:trPr>
          <w:trHeight w:val="576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860" w:rsidRPr="00331B98" w:rsidRDefault="00B76860" w:rsidP="00ED0A28">
            <w:r w:rsidRPr="00331B98">
              <w:t xml:space="preserve">Инженер </w:t>
            </w:r>
          </w:p>
        </w:tc>
        <w:tc>
          <w:tcPr>
            <w:tcW w:w="5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образование и стаж работы в должности инженера не менее 7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83F15" w:rsidP="00FB5C68">
            <w:pPr>
              <w:jc w:val="center"/>
            </w:pPr>
            <w:r>
              <w:t>7 7</w:t>
            </w:r>
            <w:r w:rsidR="00C73C34" w:rsidRPr="00331B98">
              <w:t>88</w:t>
            </w:r>
          </w:p>
        </w:tc>
      </w:tr>
      <w:tr w:rsidR="00B76860" w:rsidRPr="00331B98" w:rsidTr="00420DD3">
        <w:trPr>
          <w:trHeight w:val="292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pPr>
              <w:rPr>
                <w:b/>
                <w:bCs/>
              </w:rPr>
            </w:pPr>
            <w:r w:rsidRPr="00331B98">
              <w:rPr>
                <w:b/>
                <w:bCs/>
              </w:rPr>
              <w:t>4 квалификационный уровень</w:t>
            </w:r>
          </w:p>
        </w:tc>
      </w:tr>
      <w:tr w:rsidR="00B76860" w:rsidRPr="00331B98" w:rsidTr="00675EE2">
        <w:trPr>
          <w:trHeight w:val="70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Должности служащих первого квалификационного уровня, по которым может устанавливаться производное должностное наименование «ведущий»</w:t>
            </w:r>
          </w:p>
        </w:tc>
      </w:tr>
      <w:tr w:rsidR="00B76860" w:rsidRPr="00331B98" w:rsidTr="00ED0A28">
        <w:trPr>
          <w:trHeight w:val="1841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AEC" w:rsidRPr="00331B98" w:rsidRDefault="00712AEC" w:rsidP="00ED0A28"/>
          <w:p w:rsidR="00712AEC" w:rsidRPr="00331B98" w:rsidRDefault="00712AEC" w:rsidP="00ED0A28"/>
          <w:p w:rsidR="00712AEC" w:rsidRPr="00331B98" w:rsidRDefault="00712AEC" w:rsidP="00ED0A28"/>
          <w:p w:rsidR="00B76860" w:rsidRPr="00331B98" w:rsidRDefault="00B76860" w:rsidP="00ED0A28">
            <w:r w:rsidRPr="00331B98">
              <w:t xml:space="preserve">Инженер </w:t>
            </w:r>
          </w:p>
        </w:tc>
        <w:tc>
          <w:tcPr>
            <w:tcW w:w="5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860" w:rsidRPr="00331B98" w:rsidRDefault="00B76860" w:rsidP="00FB5C68">
            <w:r w:rsidRPr="00331B98">
              <w:t>высшее профессиональное образование и стаж работы в должности инженера не менее 9 лет, и (или) при условии, если работник наряду с выполнением обязанностей, предусмотренными по занимаемой должности, осуществляет руководство подчиненными ему исполнителями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AEC" w:rsidRPr="00331B98" w:rsidRDefault="00712AEC" w:rsidP="009D670B">
            <w:pPr>
              <w:jc w:val="center"/>
            </w:pPr>
          </w:p>
          <w:p w:rsidR="00712AEC" w:rsidRPr="00331B98" w:rsidRDefault="00712AEC" w:rsidP="009D670B">
            <w:pPr>
              <w:jc w:val="center"/>
            </w:pPr>
          </w:p>
          <w:p w:rsidR="00712AEC" w:rsidRPr="00331B98" w:rsidRDefault="00712AEC" w:rsidP="009D670B">
            <w:pPr>
              <w:jc w:val="center"/>
            </w:pPr>
          </w:p>
          <w:p w:rsidR="00B76860" w:rsidRPr="00331B98" w:rsidRDefault="00B83F15" w:rsidP="009D670B">
            <w:pPr>
              <w:jc w:val="center"/>
            </w:pPr>
            <w:r>
              <w:t>8 504</w:t>
            </w:r>
          </w:p>
        </w:tc>
      </w:tr>
      <w:tr w:rsidR="00EC7E0A" w:rsidRPr="00331B98" w:rsidTr="00EC7E0A">
        <w:trPr>
          <w:trHeight w:val="38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E0A" w:rsidRPr="00331B98" w:rsidRDefault="00EC7E0A" w:rsidP="00EC7E0A">
            <w:pPr>
              <w:rPr>
                <w:b/>
              </w:rPr>
            </w:pPr>
            <w:r w:rsidRPr="00331B98">
              <w:rPr>
                <w:b/>
              </w:rPr>
              <w:t>5 квалификационный уровень</w:t>
            </w:r>
          </w:p>
        </w:tc>
      </w:tr>
      <w:tr w:rsidR="00EC7E0A" w:rsidRPr="00331B98" w:rsidTr="00456EAC">
        <w:trPr>
          <w:trHeight w:val="531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E0A" w:rsidRPr="00331B98" w:rsidRDefault="00EC7E0A" w:rsidP="009D670B">
            <w:pPr>
              <w:jc w:val="center"/>
            </w:pPr>
            <w:r w:rsidRPr="00331B98">
              <w:t xml:space="preserve">Главные специалисты: в отделах, отделениях, </w:t>
            </w:r>
            <w:r w:rsidR="00403CD7" w:rsidRPr="00331B98">
              <w:t xml:space="preserve">лабораториях, </w:t>
            </w:r>
            <w:r w:rsidRPr="00331B98">
              <w:t>мастерских</w:t>
            </w:r>
          </w:p>
        </w:tc>
      </w:tr>
      <w:tr w:rsidR="00EC7E0A" w:rsidRPr="00331B98" w:rsidTr="00ED0A28">
        <w:trPr>
          <w:trHeight w:val="531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934" w:rsidRPr="00331B98" w:rsidRDefault="00F64934" w:rsidP="00ED0A28"/>
          <w:p w:rsidR="00F64934" w:rsidRPr="00331B98" w:rsidRDefault="00F64934" w:rsidP="00ED0A28"/>
          <w:p w:rsidR="00EC7E0A" w:rsidRPr="00331B98" w:rsidRDefault="00EC7E0A" w:rsidP="00ED0A28">
            <w:r w:rsidRPr="00331B98">
              <w:t>Начальник отдела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E0A" w:rsidRPr="00331B98" w:rsidRDefault="00EC7E0A" w:rsidP="00FB5C68">
            <w:r w:rsidRPr="00331B98">
              <w:t>высшее профессиональное образование по профилю работы и стаж работы по специальности не менее 5 лет и (или) при условии, если работник наряду с выполнением обязанностей, предусмотренными по занимаемой должности, осуществляет руководство подчиненными ему исполнителями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934" w:rsidRPr="00331B98" w:rsidRDefault="00F64934" w:rsidP="009D670B">
            <w:pPr>
              <w:jc w:val="center"/>
            </w:pPr>
          </w:p>
          <w:p w:rsidR="00F64934" w:rsidRPr="00331B98" w:rsidRDefault="00F64934" w:rsidP="009D670B">
            <w:pPr>
              <w:jc w:val="center"/>
            </w:pPr>
          </w:p>
          <w:p w:rsidR="00EC7E0A" w:rsidRPr="00331B98" w:rsidRDefault="00B83F15" w:rsidP="009D670B">
            <w:pPr>
              <w:jc w:val="center"/>
            </w:pPr>
            <w:r>
              <w:t>9 939</w:t>
            </w:r>
          </w:p>
        </w:tc>
      </w:tr>
    </w:tbl>
    <w:p w:rsidR="00F57513" w:rsidRPr="00363465" w:rsidRDefault="00F57513" w:rsidP="00F57513">
      <w:pPr>
        <w:tabs>
          <w:tab w:val="left" w:pos="1216"/>
        </w:tabs>
        <w:spacing w:line="313" w:lineRule="exact"/>
        <w:ind w:right="140"/>
        <w:rPr>
          <w:sz w:val="28"/>
          <w:szCs w:val="28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5811"/>
        <w:gridCol w:w="1525"/>
      </w:tblGrid>
      <w:tr w:rsidR="00A048F7" w:rsidRPr="00331B98" w:rsidTr="00605BBC">
        <w:tc>
          <w:tcPr>
            <w:tcW w:w="9463" w:type="dxa"/>
            <w:gridSpan w:val="3"/>
          </w:tcPr>
          <w:p w:rsidR="00A048F7" w:rsidRPr="00331B98" w:rsidRDefault="00A048F7" w:rsidP="00A048F7">
            <w:pPr>
              <w:tabs>
                <w:tab w:val="left" w:pos="1216"/>
              </w:tabs>
              <w:spacing w:line="313" w:lineRule="exact"/>
              <w:ind w:right="140"/>
              <w:jc w:val="center"/>
              <w:rPr>
                <w:b/>
              </w:rPr>
            </w:pPr>
            <w:r w:rsidRPr="00331B98">
              <w:rPr>
                <w:b/>
              </w:rPr>
              <w:t xml:space="preserve">Профессиональная квалификационная группа </w:t>
            </w:r>
          </w:p>
          <w:p w:rsidR="00AB0189" w:rsidRPr="00331B98" w:rsidRDefault="00A048F7" w:rsidP="00AB0189">
            <w:pPr>
              <w:tabs>
                <w:tab w:val="left" w:pos="1216"/>
              </w:tabs>
              <w:spacing w:line="313" w:lineRule="exact"/>
              <w:ind w:right="140"/>
              <w:jc w:val="center"/>
              <w:rPr>
                <w:b/>
              </w:rPr>
            </w:pPr>
            <w:r w:rsidRPr="00331B98">
              <w:rPr>
                <w:b/>
              </w:rPr>
              <w:t xml:space="preserve">должностей работников физической культуры и спорта </w:t>
            </w:r>
          </w:p>
          <w:p w:rsidR="00A048F7" w:rsidRPr="00331B98" w:rsidRDefault="00A048F7" w:rsidP="00AB0189">
            <w:pPr>
              <w:tabs>
                <w:tab w:val="left" w:pos="1216"/>
              </w:tabs>
              <w:spacing w:line="313" w:lineRule="exact"/>
              <w:ind w:right="140"/>
              <w:jc w:val="center"/>
            </w:pPr>
            <w:r w:rsidRPr="00331B98">
              <w:rPr>
                <w:b/>
              </w:rPr>
              <w:t>первого уровня</w:t>
            </w:r>
          </w:p>
        </w:tc>
      </w:tr>
      <w:tr w:rsidR="00F57513" w:rsidRPr="00331B98" w:rsidTr="00605BBC">
        <w:tc>
          <w:tcPr>
            <w:tcW w:w="2127" w:type="dxa"/>
          </w:tcPr>
          <w:p w:rsidR="00F57513" w:rsidRPr="00331B98" w:rsidRDefault="00F57513" w:rsidP="00DB00D8">
            <w:pPr>
              <w:tabs>
                <w:tab w:val="left" w:pos="1216"/>
              </w:tabs>
              <w:spacing w:line="313" w:lineRule="exact"/>
              <w:ind w:right="140"/>
              <w:jc w:val="center"/>
            </w:pPr>
            <w:r w:rsidRPr="00331B98">
              <w:t>Квалификационный уровень</w:t>
            </w:r>
          </w:p>
        </w:tc>
        <w:tc>
          <w:tcPr>
            <w:tcW w:w="5811" w:type="dxa"/>
          </w:tcPr>
          <w:p w:rsidR="00F57513" w:rsidRPr="00331B98" w:rsidRDefault="00F57513" w:rsidP="00DB00D8">
            <w:pPr>
              <w:tabs>
                <w:tab w:val="left" w:pos="1216"/>
              </w:tabs>
              <w:spacing w:line="313" w:lineRule="exact"/>
              <w:ind w:right="140"/>
              <w:jc w:val="center"/>
            </w:pPr>
            <w:r w:rsidRPr="00331B98">
              <w:t>Должности служащих</w:t>
            </w:r>
          </w:p>
        </w:tc>
        <w:tc>
          <w:tcPr>
            <w:tcW w:w="1525" w:type="dxa"/>
          </w:tcPr>
          <w:p w:rsidR="00F57513" w:rsidRPr="00331B98" w:rsidRDefault="00344A80" w:rsidP="00344A80">
            <w:pPr>
              <w:tabs>
                <w:tab w:val="left" w:pos="1216"/>
              </w:tabs>
              <w:spacing w:line="313" w:lineRule="exact"/>
              <w:ind w:right="140"/>
              <w:jc w:val="center"/>
            </w:pPr>
            <w:r w:rsidRPr="00331B98">
              <w:t>Р</w:t>
            </w:r>
            <w:r w:rsidR="00F57513" w:rsidRPr="00331B98">
              <w:t xml:space="preserve">азмеры </w:t>
            </w:r>
            <w:r w:rsidRPr="00331B98">
              <w:t xml:space="preserve">основных окладов, </w:t>
            </w:r>
            <w:r w:rsidR="00F57513" w:rsidRPr="00331B98">
              <w:t>руб.</w:t>
            </w:r>
          </w:p>
        </w:tc>
      </w:tr>
      <w:tr w:rsidR="00F57513" w:rsidRPr="00331B98" w:rsidTr="00605BBC">
        <w:tc>
          <w:tcPr>
            <w:tcW w:w="2127" w:type="dxa"/>
          </w:tcPr>
          <w:p w:rsidR="00F57513" w:rsidRPr="00331B98" w:rsidRDefault="00F57513" w:rsidP="00DB00D8">
            <w:pPr>
              <w:tabs>
                <w:tab w:val="left" w:pos="1216"/>
              </w:tabs>
              <w:spacing w:line="313" w:lineRule="exact"/>
              <w:ind w:right="140"/>
            </w:pPr>
            <w:r w:rsidRPr="00331B98">
              <w:t>1 квалификационный уровень</w:t>
            </w:r>
          </w:p>
        </w:tc>
        <w:tc>
          <w:tcPr>
            <w:tcW w:w="5811" w:type="dxa"/>
          </w:tcPr>
          <w:p w:rsidR="00F57513" w:rsidRPr="00331B98" w:rsidRDefault="00F57513" w:rsidP="00DB00D8">
            <w:pPr>
              <w:tabs>
                <w:tab w:val="left" w:pos="1216"/>
              </w:tabs>
              <w:spacing w:line="313" w:lineRule="exact"/>
              <w:ind w:right="140"/>
            </w:pPr>
            <w:r w:rsidRPr="00331B98">
              <w:t>Дежурный по спортивному залу; сопровождающий спортсмена-инвалида первой группы инвалидности</w:t>
            </w:r>
          </w:p>
        </w:tc>
        <w:tc>
          <w:tcPr>
            <w:tcW w:w="1525" w:type="dxa"/>
          </w:tcPr>
          <w:p w:rsidR="00070137" w:rsidRPr="00331B98" w:rsidRDefault="00070137" w:rsidP="00070137">
            <w:pPr>
              <w:tabs>
                <w:tab w:val="left" w:pos="1216"/>
              </w:tabs>
              <w:spacing w:line="313" w:lineRule="exact"/>
              <w:ind w:right="140"/>
              <w:jc w:val="center"/>
            </w:pPr>
          </w:p>
          <w:p w:rsidR="00F57513" w:rsidRPr="00331B98" w:rsidRDefault="00B83F15" w:rsidP="00070137">
            <w:pPr>
              <w:tabs>
                <w:tab w:val="left" w:pos="1216"/>
              </w:tabs>
              <w:spacing w:line="313" w:lineRule="exact"/>
              <w:ind w:right="140"/>
              <w:jc w:val="center"/>
            </w:pPr>
            <w:r>
              <w:t>5 024</w:t>
            </w:r>
          </w:p>
        </w:tc>
      </w:tr>
      <w:tr w:rsidR="00F57513" w:rsidRPr="00331B98" w:rsidTr="00605BBC">
        <w:tc>
          <w:tcPr>
            <w:tcW w:w="2127" w:type="dxa"/>
          </w:tcPr>
          <w:p w:rsidR="00F57513" w:rsidRPr="00331B98" w:rsidRDefault="00F57513" w:rsidP="00DB00D8">
            <w:pPr>
              <w:tabs>
                <w:tab w:val="left" w:pos="1216"/>
              </w:tabs>
              <w:spacing w:line="313" w:lineRule="exact"/>
              <w:ind w:right="140"/>
            </w:pPr>
            <w:r w:rsidRPr="00331B98">
              <w:t>2 квалификационный уровень</w:t>
            </w:r>
          </w:p>
        </w:tc>
        <w:tc>
          <w:tcPr>
            <w:tcW w:w="5811" w:type="dxa"/>
          </w:tcPr>
          <w:p w:rsidR="00F57513" w:rsidRPr="00331B98" w:rsidRDefault="001A2314" w:rsidP="00605BBC">
            <w:pPr>
              <w:tabs>
                <w:tab w:val="left" w:pos="1216"/>
              </w:tabs>
              <w:spacing w:line="313" w:lineRule="exact"/>
              <w:ind w:right="140"/>
            </w:pPr>
            <w:r w:rsidRPr="00331B98">
              <w:t>Спортивный судья</w:t>
            </w:r>
            <w:r w:rsidR="0075154D" w:rsidRPr="00331B98">
              <w:t>;</w:t>
            </w:r>
            <w:r w:rsidR="00605BBC" w:rsidRPr="00331B98">
              <w:t xml:space="preserve"> спортсмен-ведущий</w:t>
            </w:r>
          </w:p>
        </w:tc>
        <w:tc>
          <w:tcPr>
            <w:tcW w:w="1525" w:type="dxa"/>
          </w:tcPr>
          <w:p w:rsidR="00070137" w:rsidRPr="00331B98" w:rsidRDefault="00070137" w:rsidP="00DB00D8">
            <w:pPr>
              <w:tabs>
                <w:tab w:val="left" w:pos="1216"/>
              </w:tabs>
              <w:spacing w:line="313" w:lineRule="exact"/>
              <w:ind w:right="140"/>
              <w:jc w:val="center"/>
            </w:pPr>
            <w:r w:rsidRPr="00331B98">
              <w:t xml:space="preserve"> </w:t>
            </w:r>
          </w:p>
          <w:p w:rsidR="00F57513" w:rsidRPr="00331B98" w:rsidRDefault="00B83F15" w:rsidP="00DB00D8">
            <w:pPr>
              <w:tabs>
                <w:tab w:val="left" w:pos="1216"/>
              </w:tabs>
              <w:spacing w:line="313" w:lineRule="exact"/>
              <w:ind w:right="140"/>
              <w:jc w:val="center"/>
            </w:pPr>
            <w:r>
              <w:t>5 678</w:t>
            </w:r>
          </w:p>
        </w:tc>
      </w:tr>
      <w:tr w:rsidR="001A2314" w:rsidRPr="00331B98" w:rsidTr="00605BBC">
        <w:tc>
          <w:tcPr>
            <w:tcW w:w="9463" w:type="dxa"/>
            <w:gridSpan w:val="3"/>
          </w:tcPr>
          <w:p w:rsidR="001A2314" w:rsidRPr="00331B98" w:rsidRDefault="001A2314" w:rsidP="001A2314">
            <w:pPr>
              <w:tabs>
                <w:tab w:val="left" w:pos="1216"/>
              </w:tabs>
              <w:spacing w:line="313" w:lineRule="exact"/>
              <w:ind w:right="140"/>
              <w:jc w:val="center"/>
              <w:rPr>
                <w:b/>
              </w:rPr>
            </w:pPr>
            <w:r w:rsidRPr="00331B98">
              <w:rPr>
                <w:b/>
              </w:rPr>
              <w:t xml:space="preserve">Профессиональная квалификационная группа </w:t>
            </w:r>
          </w:p>
          <w:p w:rsidR="00605BBC" w:rsidRPr="00331B98" w:rsidRDefault="001A2314" w:rsidP="001A2314">
            <w:pPr>
              <w:tabs>
                <w:tab w:val="left" w:pos="1216"/>
              </w:tabs>
              <w:spacing w:line="313" w:lineRule="exact"/>
              <w:ind w:right="140"/>
              <w:jc w:val="center"/>
              <w:rPr>
                <w:b/>
              </w:rPr>
            </w:pPr>
            <w:r w:rsidRPr="00331B98">
              <w:rPr>
                <w:b/>
              </w:rPr>
              <w:t>должностей работников физи</w:t>
            </w:r>
            <w:r w:rsidR="00326AF2" w:rsidRPr="00331B98">
              <w:rPr>
                <w:b/>
              </w:rPr>
              <w:t>ческой культуры и спорта</w:t>
            </w:r>
            <w:r w:rsidR="00D654AD" w:rsidRPr="00331B98">
              <w:rPr>
                <w:b/>
              </w:rPr>
              <w:t xml:space="preserve"> </w:t>
            </w:r>
          </w:p>
          <w:p w:rsidR="001A2314" w:rsidRPr="00331B98" w:rsidRDefault="00326AF2" w:rsidP="001A2314">
            <w:pPr>
              <w:tabs>
                <w:tab w:val="left" w:pos="1216"/>
              </w:tabs>
              <w:spacing w:line="313" w:lineRule="exact"/>
              <w:ind w:right="140"/>
              <w:jc w:val="center"/>
            </w:pPr>
            <w:r w:rsidRPr="00331B98">
              <w:rPr>
                <w:b/>
              </w:rPr>
              <w:t>второго</w:t>
            </w:r>
            <w:r w:rsidR="001A2314" w:rsidRPr="00331B98">
              <w:rPr>
                <w:b/>
              </w:rPr>
              <w:t xml:space="preserve"> уровня</w:t>
            </w:r>
          </w:p>
        </w:tc>
      </w:tr>
      <w:tr w:rsidR="00F57513" w:rsidRPr="00331B98" w:rsidTr="00605BBC">
        <w:tc>
          <w:tcPr>
            <w:tcW w:w="2127" w:type="dxa"/>
          </w:tcPr>
          <w:p w:rsidR="00F57513" w:rsidRPr="00331B98" w:rsidRDefault="001A2314" w:rsidP="00DB00D8">
            <w:pPr>
              <w:tabs>
                <w:tab w:val="left" w:pos="1216"/>
              </w:tabs>
              <w:spacing w:line="313" w:lineRule="exact"/>
              <w:ind w:right="140"/>
            </w:pPr>
            <w:r w:rsidRPr="00331B98">
              <w:t>1 квалификационный уровень</w:t>
            </w:r>
          </w:p>
        </w:tc>
        <w:tc>
          <w:tcPr>
            <w:tcW w:w="5811" w:type="dxa"/>
          </w:tcPr>
          <w:p w:rsidR="00F57513" w:rsidRPr="00331B98" w:rsidRDefault="00326AF2" w:rsidP="00DB00D8">
            <w:pPr>
              <w:tabs>
                <w:tab w:val="left" w:pos="1216"/>
              </w:tabs>
              <w:spacing w:line="313" w:lineRule="exact"/>
              <w:ind w:right="140"/>
            </w:pPr>
            <w:r w:rsidRPr="00331B98">
              <w:t>Инструктор по адаптивной физической культуре; инструктор по спорту; спортсмен-инструктор; техник по эксплуатации и ремонту спортивной техники</w:t>
            </w:r>
          </w:p>
        </w:tc>
        <w:tc>
          <w:tcPr>
            <w:tcW w:w="1525" w:type="dxa"/>
          </w:tcPr>
          <w:p w:rsidR="00070137" w:rsidRPr="00331B98" w:rsidRDefault="00070137" w:rsidP="00070137">
            <w:pPr>
              <w:tabs>
                <w:tab w:val="left" w:pos="1216"/>
              </w:tabs>
              <w:spacing w:line="313" w:lineRule="exact"/>
              <w:ind w:right="140"/>
              <w:jc w:val="center"/>
            </w:pPr>
            <w:r w:rsidRPr="00331B98">
              <w:t xml:space="preserve"> </w:t>
            </w:r>
          </w:p>
          <w:p w:rsidR="00F57513" w:rsidRPr="00331B98" w:rsidRDefault="007E2EDB" w:rsidP="00070137">
            <w:pPr>
              <w:tabs>
                <w:tab w:val="left" w:pos="1216"/>
              </w:tabs>
              <w:spacing w:line="313" w:lineRule="exact"/>
              <w:ind w:right="140"/>
              <w:jc w:val="center"/>
            </w:pPr>
            <w:r w:rsidRPr="00331B98">
              <w:t>5</w:t>
            </w:r>
            <w:r w:rsidR="00B83F15">
              <w:t xml:space="preserve"> 558</w:t>
            </w:r>
          </w:p>
        </w:tc>
      </w:tr>
      <w:tr w:rsidR="00F57513" w:rsidRPr="00331B98" w:rsidTr="00605BBC">
        <w:tc>
          <w:tcPr>
            <w:tcW w:w="2127" w:type="dxa"/>
          </w:tcPr>
          <w:p w:rsidR="00F57513" w:rsidRPr="00331B98" w:rsidRDefault="00326AF2" w:rsidP="00DB00D8">
            <w:pPr>
              <w:tabs>
                <w:tab w:val="left" w:pos="1216"/>
              </w:tabs>
              <w:spacing w:line="313" w:lineRule="exact"/>
              <w:ind w:right="140"/>
            </w:pPr>
            <w:r w:rsidRPr="00331B98">
              <w:t>2 квалификационный уровень</w:t>
            </w:r>
          </w:p>
        </w:tc>
        <w:tc>
          <w:tcPr>
            <w:tcW w:w="5811" w:type="dxa"/>
          </w:tcPr>
          <w:p w:rsidR="00F57513" w:rsidRPr="00331B98" w:rsidRDefault="00326AF2" w:rsidP="00DB00D8">
            <w:pPr>
              <w:tabs>
                <w:tab w:val="left" w:pos="1216"/>
              </w:tabs>
              <w:spacing w:line="313" w:lineRule="exact"/>
              <w:ind w:right="140"/>
            </w:pPr>
            <w:r w:rsidRPr="00331B98">
              <w:t>Инструктор-методист по адаптивной физической культуре; инструктор-методист ф</w:t>
            </w:r>
            <w:r w:rsidR="003D29B7" w:rsidRPr="00331B98">
              <w:t>изкультурно-спортивных организаций; тренер-преподаватель по адаптивной физической культуре; тренер</w:t>
            </w:r>
          </w:p>
        </w:tc>
        <w:tc>
          <w:tcPr>
            <w:tcW w:w="1525" w:type="dxa"/>
          </w:tcPr>
          <w:p w:rsidR="00070137" w:rsidRPr="00331B98" w:rsidRDefault="00070137" w:rsidP="00DB00D8">
            <w:pPr>
              <w:tabs>
                <w:tab w:val="left" w:pos="1216"/>
              </w:tabs>
              <w:spacing w:line="313" w:lineRule="exact"/>
              <w:ind w:right="140"/>
              <w:jc w:val="center"/>
            </w:pPr>
          </w:p>
          <w:p w:rsidR="00F57513" w:rsidRPr="00331B98" w:rsidRDefault="00B83F15" w:rsidP="00DB00D8">
            <w:pPr>
              <w:tabs>
                <w:tab w:val="left" w:pos="1216"/>
              </w:tabs>
              <w:spacing w:line="313" w:lineRule="exact"/>
              <w:ind w:right="140"/>
              <w:jc w:val="center"/>
            </w:pPr>
            <w:r>
              <w:t>5 678</w:t>
            </w:r>
          </w:p>
        </w:tc>
      </w:tr>
      <w:tr w:rsidR="00F57513" w:rsidRPr="00331B98" w:rsidTr="00605BBC">
        <w:tc>
          <w:tcPr>
            <w:tcW w:w="2127" w:type="dxa"/>
          </w:tcPr>
          <w:p w:rsidR="00F57513" w:rsidRPr="00331B98" w:rsidRDefault="003D29B7" w:rsidP="00DB00D8">
            <w:pPr>
              <w:tabs>
                <w:tab w:val="left" w:pos="1216"/>
              </w:tabs>
              <w:spacing w:line="313" w:lineRule="exact"/>
              <w:ind w:right="140"/>
            </w:pPr>
            <w:r w:rsidRPr="00331B98">
              <w:t>3 квалификационный уровень</w:t>
            </w:r>
          </w:p>
        </w:tc>
        <w:tc>
          <w:tcPr>
            <w:tcW w:w="5811" w:type="dxa"/>
          </w:tcPr>
          <w:p w:rsidR="00F57513" w:rsidRPr="00331B98" w:rsidRDefault="00A46D7D" w:rsidP="00DB00D8">
            <w:pPr>
              <w:tabs>
                <w:tab w:val="left" w:pos="1216"/>
              </w:tabs>
              <w:spacing w:line="313" w:lineRule="exact"/>
              <w:ind w:right="140"/>
            </w:pPr>
            <w:r w:rsidRPr="00331B98">
              <w:t>С</w:t>
            </w:r>
            <w:r w:rsidR="003D29B7" w:rsidRPr="00331B98">
              <w:t>пециалист по подготовке спортивного инвентаря; старший инструктор-методист по адап</w:t>
            </w:r>
            <w:r w:rsidR="006051A1" w:rsidRPr="00331B98">
              <w:t>тивной физической культуре; старший инструктор-методист физкультурно-спортивных организаций; старший тренер-преподаватель по адаптивной физической культуре; старший тренер; тренер-консультант</w:t>
            </w:r>
          </w:p>
        </w:tc>
        <w:tc>
          <w:tcPr>
            <w:tcW w:w="1525" w:type="dxa"/>
          </w:tcPr>
          <w:p w:rsidR="00070137" w:rsidRPr="00331B98" w:rsidRDefault="00070137" w:rsidP="00DB00D8">
            <w:pPr>
              <w:tabs>
                <w:tab w:val="left" w:pos="1216"/>
              </w:tabs>
              <w:spacing w:line="313" w:lineRule="exact"/>
              <w:ind w:right="140"/>
              <w:jc w:val="center"/>
            </w:pPr>
          </w:p>
          <w:p w:rsidR="00F57513" w:rsidRPr="00331B98" w:rsidRDefault="00B83F15" w:rsidP="00DB00D8">
            <w:pPr>
              <w:tabs>
                <w:tab w:val="left" w:pos="1216"/>
              </w:tabs>
              <w:spacing w:line="313" w:lineRule="exact"/>
              <w:ind w:right="140"/>
              <w:jc w:val="center"/>
            </w:pPr>
            <w:r>
              <w:t>5 707</w:t>
            </w:r>
          </w:p>
        </w:tc>
      </w:tr>
    </w:tbl>
    <w:p w:rsidR="00E91F54" w:rsidRPr="00363465" w:rsidRDefault="00E91F54" w:rsidP="00F57513">
      <w:pPr>
        <w:tabs>
          <w:tab w:val="left" w:pos="1216"/>
        </w:tabs>
        <w:spacing w:line="313" w:lineRule="exact"/>
        <w:ind w:right="140"/>
        <w:rPr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5811"/>
        <w:gridCol w:w="1560"/>
      </w:tblGrid>
      <w:tr w:rsidR="00771AC9" w:rsidRPr="00331B98" w:rsidTr="0087441B">
        <w:trPr>
          <w:trHeight w:val="476"/>
        </w:trPr>
        <w:tc>
          <w:tcPr>
            <w:tcW w:w="94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1AC9" w:rsidRPr="00331B98" w:rsidRDefault="00771AC9" w:rsidP="00771AC9">
            <w:pPr>
              <w:jc w:val="center"/>
              <w:rPr>
                <w:b/>
                <w:bCs/>
              </w:rPr>
            </w:pPr>
            <w:r w:rsidRPr="00331B98">
              <w:rPr>
                <w:b/>
                <w:bCs/>
              </w:rPr>
              <w:t xml:space="preserve">Профессиональная квалификационная группа должностей </w:t>
            </w:r>
          </w:p>
          <w:p w:rsidR="00771AC9" w:rsidRPr="00331B98" w:rsidRDefault="00771AC9" w:rsidP="00771AC9">
            <w:pPr>
              <w:jc w:val="center"/>
              <w:rPr>
                <w:b/>
                <w:bCs/>
              </w:rPr>
            </w:pPr>
            <w:r w:rsidRPr="00331B98">
              <w:rPr>
                <w:b/>
                <w:bCs/>
              </w:rPr>
              <w:t>руководителей структурных подразделений</w:t>
            </w:r>
          </w:p>
        </w:tc>
      </w:tr>
      <w:tr w:rsidR="00771AC9" w:rsidRPr="00331B98" w:rsidTr="00A46D7D">
        <w:trPr>
          <w:trHeight w:val="656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AC9" w:rsidRPr="00331B98" w:rsidRDefault="00771AC9" w:rsidP="0087441B">
            <w:pPr>
              <w:jc w:val="center"/>
              <w:rPr>
                <w:b/>
                <w:bCs/>
              </w:rPr>
            </w:pPr>
            <w:r w:rsidRPr="00331B98">
              <w:rPr>
                <w:bCs/>
              </w:rPr>
              <w:t>Наименование должности</w:t>
            </w:r>
          </w:p>
        </w:tc>
        <w:tc>
          <w:tcPr>
            <w:tcW w:w="58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71AC9" w:rsidRPr="00331B98" w:rsidRDefault="00771AC9" w:rsidP="0087441B">
            <w:pPr>
              <w:jc w:val="center"/>
              <w:rPr>
                <w:b/>
                <w:bCs/>
              </w:rPr>
            </w:pPr>
            <w:r w:rsidRPr="00331B98">
              <w:t>Требования к квалификации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1AC9" w:rsidRPr="00331B98" w:rsidRDefault="00771AC9" w:rsidP="0087441B">
            <w:pPr>
              <w:jc w:val="center"/>
              <w:rPr>
                <w:bCs/>
              </w:rPr>
            </w:pPr>
            <w:r w:rsidRPr="00331B98">
              <w:rPr>
                <w:bCs/>
              </w:rPr>
              <w:t>Размеры основных              окладов, руб.</w:t>
            </w:r>
          </w:p>
        </w:tc>
      </w:tr>
      <w:tr w:rsidR="00771AC9" w:rsidRPr="00331B98" w:rsidTr="00A46D7D">
        <w:trPr>
          <w:trHeight w:val="656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771AC9" w:rsidRPr="00331B98" w:rsidRDefault="00771AC9" w:rsidP="00771AC9">
            <w:pPr>
              <w:rPr>
                <w:bCs/>
              </w:rPr>
            </w:pPr>
            <w:r w:rsidRPr="00331B98">
              <w:rPr>
                <w:bCs/>
              </w:rPr>
              <w:t>Руководитель структурного подразделения</w:t>
            </w:r>
          </w:p>
        </w:tc>
        <w:tc>
          <w:tcPr>
            <w:tcW w:w="58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771AC9" w:rsidRPr="00331B98" w:rsidRDefault="00771AC9" w:rsidP="00771AC9">
            <w:r w:rsidRPr="00331B98">
              <w:t>Среднее профессиональное образование по специальности, соответствующий профилю структурного подразделения и стаж работы по специальности, соответствующий профилю структурного подразделения не менее 3 лет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466A2" w:rsidRPr="00331B98" w:rsidRDefault="00B466A2" w:rsidP="00771AC9">
            <w:pPr>
              <w:jc w:val="center"/>
              <w:rPr>
                <w:bCs/>
              </w:rPr>
            </w:pPr>
          </w:p>
          <w:p w:rsidR="00771AC9" w:rsidRPr="00331B98" w:rsidRDefault="00B83F15" w:rsidP="00771AC9">
            <w:pPr>
              <w:jc w:val="center"/>
              <w:rPr>
                <w:bCs/>
              </w:rPr>
            </w:pPr>
            <w:r>
              <w:rPr>
                <w:bCs/>
              </w:rPr>
              <w:t>9 939</w:t>
            </w:r>
          </w:p>
        </w:tc>
      </w:tr>
      <w:tr w:rsidR="00771AC9" w:rsidRPr="00331B98" w:rsidTr="00A46D7D">
        <w:trPr>
          <w:trHeight w:val="656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AC9" w:rsidRPr="00331B98" w:rsidRDefault="00771AC9" w:rsidP="0087441B">
            <w:pPr>
              <w:jc w:val="center"/>
              <w:rPr>
                <w:bCs/>
              </w:rPr>
            </w:pPr>
          </w:p>
        </w:tc>
        <w:tc>
          <w:tcPr>
            <w:tcW w:w="58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771AC9" w:rsidRPr="00331B98" w:rsidRDefault="00771AC9" w:rsidP="00771AC9">
            <w:r w:rsidRPr="00331B98">
              <w:t xml:space="preserve">Высшее профессиональное образование по специальности, соответствующий профилю структурного подразделения и стаж работы по специальности, соответствующий профилю </w:t>
            </w:r>
            <w:r w:rsidRPr="00331B98">
              <w:lastRenderedPageBreak/>
              <w:t>структурного подразделения не менее 3 лет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3E9" w:rsidRPr="00331B98" w:rsidRDefault="003B23E9" w:rsidP="00771AC9">
            <w:pPr>
              <w:jc w:val="center"/>
              <w:rPr>
                <w:bCs/>
              </w:rPr>
            </w:pPr>
          </w:p>
          <w:p w:rsidR="003B23E9" w:rsidRPr="00331B98" w:rsidRDefault="003B23E9" w:rsidP="00771AC9">
            <w:pPr>
              <w:jc w:val="center"/>
              <w:rPr>
                <w:bCs/>
              </w:rPr>
            </w:pPr>
          </w:p>
          <w:p w:rsidR="00771AC9" w:rsidRPr="00331B98" w:rsidRDefault="00B83F15" w:rsidP="00771AC9">
            <w:pPr>
              <w:jc w:val="center"/>
              <w:rPr>
                <w:bCs/>
              </w:rPr>
            </w:pPr>
            <w:r>
              <w:rPr>
                <w:bCs/>
              </w:rPr>
              <w:t>10 756</w:t>
            </w:r>
          </w:p>
        </w:tc>
      </w:tr>
      <w:tr w:rsidR="003D3466" w:rsidRPr="00331B98" w:rsidTr="003D3466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3466" w:rsidRPr="00331B98" w:rsidRDefault="003D3466" w:rsidP="00AB45A5">
            <w:pPr>
              <w:jc w:val="center"/>
            </w:pPr>
          </w:p>
        </w:tc>
      </w:tr>
      <w:tr w:rsidR="00605BBC" w:rsidRPr="00331B98" w:rsidTr="00605BBC">
        <w:trPr>
          <w:trHeight w:val="476"/>
        </w:trPr>
        <w:tc>
          <w:tcPr>
            <w:tcW w:w="94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BBC" w:rsidRPr="00331B98" w:rsidRDefault="00605BBC" w:rsidP="00AB45A5">
            <w:pPr>
              <w:jc w:val="center"/>
              <w:rPr>
                <w:bCs/>
              </w:rPr>
            </w:pPr>
            <w:r w:rsidRPr="00331B98">
              <w:rPr>
                <w:b/>
                <w:bCs/>
              </w:rPr>
              <w:t>Профессиональная квалификационная группа «Врачи и провизоры»</w:t>
            </w:r>
          </w:p>
        </w:tc>
      </w:tr>
      <w:tr w:rsidR="003D3466" w:rsidRPr="00331B98" w:rsidTr="00A46D7D">
        <w:trPr>
          <w:trHeight w:val="656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66" w:rsidRPr="00331B98" w:rsidRDefault="003D3466" w:rsidP="00AB45A5">
            <w:pPr>
              <w:jc w:val="center"/>
              <w:rPr>
                <w:b/>
                <w:bCs/>
              </w:rPr>
            </w:pPr>
            <w:r w:rsidRPr="00331B98">
              <w:rPr>
                <w:bCs/>
              </w:rPr>
              <w:t>Наименование должности</w:t>
            </w:r>
          </w:p>
        </w:tc>
        <w:tc>
          <w:tcPr>
            <w:tcW w:w="58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D3466" w:rsidRPr="00331B98" w:rsidRDefault="003D3466" w:rsidP="00AB45A5">
            <w:pPr>
              <w:jc w:val="center"/>
              <w:rPr>
                <w:b/>
                <w:bCs/>
              </w:rPr>
            </w:pPr>
            <w:r w:rsidRPr="00331B98">
              <w:t>Требования к квалификации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3466" w:rsidRPr="00331B98" w:rsidRDefault="003D3466" w:rsidP="0087441B">
            <w:pPr>
              <w:rPr>
                <w:bCs/>
              </w:rPr>
            </w:pPr>
            <w:r w:rsidRPr="00331B98">
              <w:rPr>
                <w:bCs/>
              </w:rPr>
              <w:t>Размеры основных              окладов, руб.</w:t>
            </w:r>
          </w:p>
        </w:tc>
      </w:tr>
      <w:tr w:rsidR="003D3466" w:rsidRPr="00331B98" w:rsidTr="0087441B">
        <w:trPr>
          <w:trHeight w:val="243"/>
        </w:trPr>
        <w:tc>
          <w:tcPr>
            <w:tcW w:w="949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3466" w:rsidRPr="00331B98" w:rsidRDefault="003D3466" w:rsidP="0087441B">
            <w:pPr>
              <w:rPr>
                <w:b/>
                <w:bCs/>
              </w:rPr>
            </w:pPr>
            <w:r w:rsidRPr="00331B98">
              <w:rPr>
                <w:b/>
                <w:bCs/>
              </w:rPr>
              <w:t>1 квалификационный уровень</w:t>
            </w:r>
          </w:p>
        </w:tc>
      </w:tr>
      <w:tr w:rsidR="003D3466" w:rsidRPr="00331B98" w:rsidTr="0087441B">
        <w:trPr>
          <w:trHeight w:val="155"/>
        </w:trPr>
        <w:tc>
          <w:tcPr>
            <w:tcW w:w="949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3466" w:rsidRPr="00331B98" w:rsidRDefault="003D3466" w:rsidP="0087441B">
            <w:r w:rsidRPr="00331B98">
              <w:t>Нет</w:t>
            </w:r>
          </w:p>
        </w:tc>
      </w:tr>
      <w:tr w:rsidR="003D3466" w:rsidRPr="00331B98" w:rsidTr="00F21162">
        <w:trPr>
          <w:trHeight w:val="209"/>
        </w:trPr>
        <w:tc>
          <w:tcPr>
            <w:tcW w:w="949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3466" w:rsidRPr="00331B98" w:rsidRDefault="003D3466" w:rsidP="0087441B">
            <w:r w:rsidRPr="00331B98">
              <w:rPr>
                <w:b/>
                <w:bCs/>
              </w:rPr>
              <w:t>2 квалификационный уровень</w:t>
            </w:r>
          </w:p>
        </w:tc>
      </w:tr>
      <w:tr w:rsidR="003D3466" w:rsidRPr="00331B98" w:rsidTr="00ED0A28">
        <w:trPr>
          <w:trHeight w:val="7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66" w:rsidRPr="00331B98" w:rsidRDefault="003D3466" w:rsidP="00ED0A28">
            <w:r w:rsidRPr="00331B98">
              <w:t>Врач-специалист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466" w:rsidRPr="00331B98" w:rsidRDefault="003D3466" w:rsidP="00F21162">
            <w:r w:rsidRPr="00331B98">
              <w:t xml:space="preserve">высшее профессиональное образование,  врач-специалист (стажер), имеющий перерыв в </w:t>
            </w:r>
            <w:r w:rsidR="00F21162" w:rsidRPr="00331B98">
              <w:t>работе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66" w:rsidRPr="00331B98" w:rsidRDefault="00B83F15" w:rsidP="009D670B">
            <w:pPr>
              <w:jc w:val="center"/>
            </w:pPr>
            <w:r>
              <w:t>7 7</w:t>
            </w:r>
            <w:r w:rsidR="00B5487C" w:rsidRPr="00331B98">
              <w:t>88</w:t>
            </w:r>
          </w:p>
        </w:tc>
      </w:tr>
      <w:tr w:rsidR="003D3466" w:rsidRPr="00331B98" w:rsidTr="00ED0A28">
        <w:trPr>
          <w:trHeight w:val="636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3466" w:rsidRPr="00331B98" w:rsidRDefault="003D3466" w:rsidP="00ED0A28">
            <w:r w:rsidRPr="00331B98">
              <w:t>Врач-специалист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3466" w:rsidRPr="00331B98" w:rsidRDefault="003D3466" w:rsidP="00F21162">
            <w:r w:rsidRPr="00331B98">
              <w:t>высше</w:t>
            </w:r>
            <w:r w:rsidR="00F21162" w:rsidRPr="00331B98">
              <w:t xml:space="preserve">е профессиональное образование, </w:t>
            </w:r>
            <w:r w:rsidRPr="00331B98">
              <w:t>врач-специалист, не имеющий  квалификационной категории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3466" w:rsidRPr="00331B98" w:rsidRDefault="00B83F15" w:rsidP="009D670B">
            <w:pPr>
              <w:jc w:val="center"/>
            </w:pPr>
            <w:r>
              <w:t>8 504</w:t>
            </w:r>
          </w:p>
          <w:p w:rsidR="003D3466" w:rsidRPr="00331B98" w:rsidRDefault="003D3466" w:rsidP="009D670B">
            <w:pPr>
              <w:jc w:val="center"/>
            </w:pPr>
          </w:p>
        </w:tc>
      </w:tr>
      <w:tr w:rsidR="003D3466" w:rsidRPr="00331B98" w:rsidTr="00ED0A28">
        <w:trPr>
          <w:trHeight w:val="63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3466" w:rsidRPr="00331B98" w:rsidRDefault="003D3466" w:rsidP="00ED0A28">
            <w:r w:rsidRPr="00331B98">
              <w:t>Врач-специалист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3466" w:rsidRPr="00331B98" w:rsidRDefault="003D3466" w:rsidP="00F21162">
            <w:r w:rsidRPr="00331B98">
              <w:t>высшее профессиональное образование,</w:t>
            </w:r>
            <w:r w:rsidR="00F21162" w:rsidRPr="00331B98">
              <w:t xml:space="preserve"> </w:t>
            </w:r>
            <w:r w:rsidRPr="00331B98">
              <w:t xml:space="preserve">врач-специалист, имеющий </w:t>
            </w:r>
            <w:r w:rsidRPr="00331B98">
              <w:rPr>
                <w:lang w:val="en-US"/>
              </w:rPr>
              <w:t>II</w:t>
            </w:r>
            <w:r w:rsidRPr="00331B98">
              <w:t xml:space="preserve"> квалификационную категорию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66" w:rsidRPr="00331B98" w:rsidRDefault="00B83F15" w:rsidP="00B5487C">
            <w:pPr>
              <w:jc w:val="center"/>
            </w:pPr>
            <w:r>
              <w:t>9 220</w:t>
            </w:r>
          </w:p>
        </w:tc>
      </w:tr>
      <w:tr w:rsidR="003D3466" w:rsidRPr="00331B98" w:rsidTr="00ED0A28">
        <w:trPr>
          <w:trHeight w:val="636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3466" w:rsidRPr="00331B98" w:rsidRDefault="003D3466" w:rsidP="00ED0A28">
            <w:r w:rsidRPr="00331B98">
              <w:t>Врач-специалист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3466" w:rsidRPr="00331B98" w:rsidRDefault="003D3466" w:rsidP="00F21162">
            <w:r w:rsidRPr="00331B98">
              <w:t>высшее профессиональное образование,</w:t>
            </w:r>
            <w:r w:rsidR="00F21162" w:rsidRPr="00331B98">
              <w:t xml:space="preserve"> </w:t>
            </w:r>
            <w:r w:rsidRPr="00331B98">
              <w:t xml:space="preserve">врач-специалист, имеющий </w:t>
            </w:r>
            <w:r w:rsidRPr="00331B98">
              <w:rPr>
                <w:lang w:val="en-US"/>
              </w:rPr>
              <w:t>I</w:t>
            </w:r>
            <w:r w:rsidRPr="00331B98">
              <w:t xml:space="preserve"> квалификационную категорию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3466" w:rsidRPr="00331B98" w:rsidRDefault="00B83F15" w:rsidP="009D670B">
            <w:pPr>
              <w:jc w:val="center"/>
            </w:pPr>
            <w:r>
              <w:t>9 939</w:t>
            </w:r>
          </w:p>
        </w:tc>
      </w:tr>
      <w:tr w:rsidR="003D3466" w:rsidRPr="00331B98" w:rsidTr="00ED0A28">
        <w:trPr>
          <w:trHeight w:val="636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3466" w:rsidRPr="00331B98" w:rsidRDefault="003D3466" w:rsidP="00ED0A28">
            <w:r w:rsidRPr="00331B98">
              <w:t>Врач-специалист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3466" w:rsidRPr="00331B98" w:rsidRDefault="003D3466" w:rsidP="00F21162">
            <w:r w:rsidRPr="00331B98">
              <w:t>высшее профессиональное образование,</w:t>
            </w:r>
            <w:r w:rsidR="00F21162" w:rsidRPr="00331B98">
              <w:t xml:space="preserve"> </w:t>
            </w:r>
            <w:r w:rsidRPr="00331B98">
              <w:t>врач-специалист (стажер), имеющий высшую квалификационную категорию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3466" w:rsidRPr="00331B98" w:rsidRDefault="00B83F15" w:rsidP="009D670B">
            <w:pPr>
              <w:jc w:val="center"/>
            </w:pPr>
            <w:r>
              <w:t>10 756</w:t>
            </w:r>
          </w:p>
        </w:tc>
      </w:tr>
      <w:tr w:rsidR="003D3466" w:rsidRPr="00331B98" w:rsidTr="00ED0A28">
        <w:trPr>
          <w:trHeight w:val="636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3466" w:rsidRPr="00331B98" w:rsidRDefault="003D3466" w:rsidP="00ED0A28">
            <w:r w:rsidRPr="00331B98">
              <w:t>Врач-специалист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3466" w:rsidRPr="00331B98" w:rsidRDefault="003D3466" w:rsidP="00F21162">
            <w:r w:rsidRPr="00331B98">
              <w:t>высшее профессиональное образование,</w:t>
            </w:r>
            <w:r w:rsidR="00F21162" w:rsidRPr="00331B98">
              <w:t xml:space="preserve"> </w:t>
            </w:r>
            <w:r w:rsidRPr="00331B98">
              <w:t xml:space="preserve">врач общей практики (семейный), имеющий высшую квалификационную категорию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3466" w:rsidRPr="00331B98" w:rsidRDefault="00B83F15" w:rsidP="009D670B">
            <w:pPr>
              <w:jc w:val="center"/>
            </w:pPr>
            <w:r>
              <w:t>11 577</w:t>
            </w:r>
          </w:p>
        </w:tc>
      </w:tr>
    </w:tbl>
    <w:p w:rsidR="00D654AD" w:rsidRDefault="00D654AD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B83F15" w:rsidRDefault="00B83F15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B83F15" w:rsidRDefault="00B83F15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B83F15" w:rsidRDefault="00B83F15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B83F15" w:rsidRDefault="00B83F15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B83F15" w:rsidRDefault="00B83F15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B83F15" w:rsidRDefault="00B83F15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B83F15" w:rsidRDefault="00B83F15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B83F15" w:rsidRDefault="00B83F15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B83F15" w:rsidRDefault="00B83F15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B83F15" w:rsidRDefault="00B83F15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B83F15" w:rsidRDefault="00B83F15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B83F15" w:rsidRDefault="00B83F15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B83F15" w:rsidRDefault="00B83F15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0C0148" w:rsidRDefault="000C0148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0C0148" w:rsidRDefault="000C0148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0C0148" w:rsidRDefault="000C0148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B83F15" w:rsidRPr="00363465" w:rsidRDefault="00B83F15" w:rsidP="00D654AD">
      <w:pPr>
        <w:tabs>
          <w:tab w:val="left" w:pos="709"/>
        </w:tabs>
        <w:jc w:val="both"/>
        <w:rPr>
          <w:sz w:val="28"/>
          <w:szCs w:val="28"/>
        </w:rPr>
      </w:pPr>
    </w:p>
    <w:p w:rsidR="00B83F15" w:rsidRPr="00C71004" w:rsidRDefault="00B83F15" w:rsidP="00B83F15">
      <w:pPr>
        <w:tabs>
          <w:tab w:val="right" w:pos="1418"/>
        </w:tabs>
        <w:ind w:firstLine="709"/>
        <w:jc w:val="right"/>
        <w:rPr>
          <w:color w:val="000000" w:themeColor="text1"/>
          <w:sz w:val="28"/>
        </w:rPr>
      </w:pPr>
      <w:r w:rsidRPr="00C71004">
        <w:rPr>
          <w:color w:val="000000" w:themeColor="text1"/>
          <w:sz w:val="28"/>
        </w:rPr>
        <w:lastRenderedPageBreak/>
        <w:t xml:space="preserve">Приложение  </w:t>
      </w:r>
      <w:r>
        <w:rPr>
          <w:color w:val="000000" w:themeColor="text1"/>
          <w:sz w:val="28"/>
        </w:rPr>
        <w:t xml:space="preserve">№ 2 </w:t>
      </w:r>
      <w:r w:rsidRPr="00C71004">
        <w:rPr>
          <w:color w:val="000000" w:themeColor="text1"/>
          <w:sz w:val="28"/>
        </w:rPr>
        <w:t xml:space="preserve"> </w:t>
      </w:r>
    </w:p>
    <w:p w:rsidR="00B83F15" w:rsidRPr="00C71004" w:rsidRDefault="00B83F15" w:rsidP="00B83F15">
      <w:pPr>
        <w:tabs>
          <w:tab w:val="right" w:pos="1418"/>
        </w:tabs>
        <w:ind w:firstLine="709"/>
        <w:jc w:val="right"/>
        <w:rPr>
          <w:color w:val="000000" w:themeColor="text1"/>
          <w:sz w:val="28"/>
        </w:rPr>
      </w:pPr>
      <w:r w:rsidRPr="00C71004">
        <w:rPr>
          <w:color w:val="000000" w:themeColor="text1"/>
          <w:sz w:val="28"/>
        </w:rPr>
        <w:t>к постановлению администрации</w:t>
      </w:r>
    </w:p>
    <w:p w:rsidR="00B83F15" w:rsidRPr="00C71004" w:rsidRDefault="00B83F15" w:rsidP="00B83F15">
      <w:pPr>
        <w:tabs>
          <w:tab w:val="right" w:pos="1418"/>
        </w:tabs>
        <w:ind w:firstLine="709"/>
        <w:jc w:val="right"/>
        <w:rPr>
          <w:color w:val="000000" w:themeColor="text1"/>
          <w:sz w:val="28"/>
        </w:rPr>
      </w:pPr>
      <w:proofErr w:type="spellStart"/>
      <w:r w:rsidRPr="00C71004">
        <w:rPr>
          <w:color w:val="000000" w:themeColor="text1"/>
          <w:sz w:val="28"/>
        </w:rPr>
        <w:t>Вилючинского</w:t>
      </w:r>
      <w:proofErr w:type="spellEnd"/>
      <w:r w:rsidRPr="00C71004">
        <w:rPr>
          <w:color w:val="000000" w:themeColor="text1"/>
          <w:sz w:val="28"/>
        </w:rPr>
        <w:t xml:space="preserve"> городского округа                             </w:t>
      </w:r>
    </w:p>
    <w:p w:rsidR="00B83F15" w:rsidRDefault="00F72F88" w:rsidP="00B83F15">
      <w:pPr>
        <w:tabs>
          <w:tab w:val="right" w:pos="1418"/>
        </w:tabs>
        <w:ind w:firstLine="709"/>
        <w:jc w:val="right"/>
        <w:rPr>
          <w:color w:val="000000" w:themeColor="text1"/>
          <w:sz w:val="28"/>
        </w:rPr>
      </w:pPr>
      <w:r w:rsidRPr="00F72F88">
        <w:rPr>
          <w:color w:val="000000" w:themeColor="text1"/>
          <w:sz w:val="28"/>
        </w:rPr>
        <w:t xml:space="preserve">от  </w:t>
      </w:r>
      <w:r w:rsidRPr="00F72F88">
        <w:rPr>
          <w:color w:val="000000" w:themeColor="text1"/>
          <w:sz w:val="28"/>
          <w:u w:val="single"/>
        </w:rPr>
        <w:t xml:space="preserve">03.02.2023 </w:t>
      </w:r>
      <w:r w:rsidRPr="00F72F88">
        <w:rPr>
          <w:color w:val="000000" w:themeColor="text1"/>
          <w:sz w:val="28"/>
        </w:rPr>
        <w:t xml:space="preserve">г. №  </w:t>
      </w:r>
      <w:bookmarkStart w:id="0" w:name="_GoBack"/>
      <w:bookmarkEnd w:id="0"/>
      <w:r w:rsidRPr="00F72F88">
        <w:rPr>
          <w:color w:val="000000" w:themeColor="text1"/>
          <w:sz w:val="28"/>
          <w:u w:val="single"/>
        </w:rPr>
        <w:t>66</w:t>
      </w:r>
      <w:r w:rsidR="00B83F15" w:rsidRPr="00C71004">
        <w:rPr>
          <w:color w:val="000000" w:themeColor="text1"/>
          <w:sz w:val="28"/>
        </w:rPr>
        <w:t xml:space="preserve"> </w:t>
      </w:r>
    </w:p>
    <w:p w:rsidR="00453393" w:rsidRPr="00363465" w:rsidRDefault="00453393" w:rsidP="00B83F15">
      <w:pPr>
        <w:tabs>
          <w:tab w:val="left" w:pos="709"/>
        </w:tabs>
        <w:jc w:val="right"/>
        <w:rPr>
          <w:sz w:val="28"/>
          <w:szCs w:val="28"/>
        </w:rPr>
      </w:pPr>
    </w:p>
    <w:p w:rsidR="00F11427" w:rsidRPr="007845BB" w:rsidRDefault="00F11427" w:rsidP="007845BB">
      <w:pPr>
        <w:tabs>
          <w:tab w:val="left" w:pos="567"/>
        </w:tabs>
        <w:spacing w:line="310" w:lineRule="exact"/>
        <w:ind w:left="357"/>
        <w:jc w:val="center"/>
        <w:rPr>
          <w:b/>
          <w:sz w:val="28"/>
          <w:szCs w:val="28"/>
        </w:rPr>
      </w:pPr>
      <w:r w:rsidRPr="007845BB">
        <w:rPr>
          <w:b/>
          <w:sz w:val="28"/>
          <w:szCs w:val="28"/>
        </w:rPr>
        <w:t xml:space="preserve">Размеры основных окладов (основных должностных окладов) работников </w:t>
      </w:r>
      <w:proofErr w:type="gramStart"/>
      <w:r w:rsidRPr="007845BB">
        <w:rPr>
          <w:b/>
          <w:sz w:val="28"/>
          <w:szCs w:val="28"/>
        </w:rPr>
        <w:t>учреждений</w:t>
      </w:r>
      <w:proofErr w:type="gramEnd"/>
      <w:r w:rsidRPr="007845BB">
        <w:rPr>
          <w:b/>
          <w:sz w:val="28"/>
          <w:szCs w:val="28"/>
        </w:rPr>
        <w:t xml:space="preserve"> на основе отнесения занимаемых ими д</w:t>
      </w:r>
      <w:r w:rsidR="00453393" w:rsidRPr="007845BB">
        <w:rPr>
          <w:b/>
          <w:sz w:val="28"/>
          <w:szCs w:val="28"/>
        </w:rPr>
        <w:t>олжностей ПКГ профессий рабочих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5670"/>
        <w:gridCol w:w="1701"/>
      </w:tblGrid>
      <w:tr w:rsidR="005F5F57" w:rsidRPr="000D7739" w:rsidTr="00190B59">
        <w:trPr>
          <w:trHeight w:val="46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F57" w:rsidRPr="000D7739" w:rsidRDefault="005F5F57" w:rsidP="00456EAC">
            <w:pPr>
              <w:rPr>
                <w:b/>
              </w:rPr>
            </w:pPr>
            <w:r w:rsidRPr="000D7739">
              <w:rPr>
                <w:b/>
              </w:rPr>
              <w:t>Профессиональная квалификационная группа профессий первого уровня</w:t>
            </w:r>
          </w:p>
        </w:tc>
      </w:tr>
      <w:tr w:rsidR="00F21162" w:rsidRPr="000D7739" w:rsidTr="00190B59">
        <w:trPr>
          <w:trHeight w:val="9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62" w:rsidRPr="000D7739" w:rsidRDefault="00F21162" w:rsidP="00456EAC">
            <w:pPr>
              <w:jc w:val="center"/>
              <w:rPr>
                <w:b/>
                <w:bCs/>
              </w:rPr>
            </w:pPr>
            <w:r w:rsidRPr="000D7739">
              <w:rPr>
                <w:bCs/>
              </w:rPr>
              <w:t>Наименование должности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62" w:rsidRPr="000D7739" w:rsidRDefault="00787C30" w:rsidP="00456EAC">
            <w:pPr>
              <w:jc w:val="center"/>
            </w:pPr>
            <w:r w:rsidRPr="000D7739">
              <w:t>Требо</w:t>
            </w:r>
            <w:r w:rsidR="00F21162" w:rsidRPr="000D7739">
              <w:t>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62" w:rsidRPr="000D7739" w:rsidRDefault="00F21162" w:rsidP="00456EAC">
            <w:r w:rsidRPr="000D7739">
              <w:t>Размеры основных окладов, руб.</w:t>
            </w:r>
          </w:p>
        </w:tc>
      </w:tr>
      <w:tr w:rsidR="00F21162" w:rsidRPr="000D7739" w:rsidTr="00190B59">
        <w:trPr>
          <w:trHeight w:val="1026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62" w:rsidRPr="000D7739" w:rsidRDefault="00F21162" w:rsidP="00456EAC">
            <w:r w:rsidRPr="000D7739">
              <w:t>Наименование профессий рабочих, по которым предусмотрено присвоение 1, 2 и 3 квалификационных разрядов в соответствии с Единым тарифно-квалификационным справочником работ и профессий рабочих: </w:t>
            </w:r>
          </w:p>
        </w:tc>
      </w:tr>
      <w:tr w:rsidR="00F21162" w:rsidRPr="000D7739" w:rsidTr="00190B59">
        <w:trPr>
          <w:trHeight w:val="384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62" w:rsidRPr="000D7739" w:rsidRDefault="00F21162" w:rsidP="00456EAC">
            <w:pPr>
              <w:rPr>
                <w:b/>
              </w:rPr>
            </w:pPr>
            <w:r w:rsidRPr="000D7739">
              <w:rPr>
                <w:b/>
              </w:rPr>
              <w:t>1 квалификационный уровень</w:t>
            </w:r>
          </w:p>
        </w:tc>
      </w:tr>
      <w:tr w:rsidR="00F21162" w:rsidRPr="000D7739" w:rsidTr="00190B59">
        <w:trPr>
          <w:trHeight w:val="5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62" w:rsidRPr="000D7739" w:rsidRDefault="00F21162" w:rsidP="00456EAC">
            <w:r w:rsidRPr="000D7739">
              <w:t>Уборщик территории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62" w:rsidRPr="000D7739" w:rsidRDefault="00F21162" w:rsidP="00456EAC">
            <w:r w:rsidRPr="000D7739">
              <w:t xml:space="preserve">без предъявления требований к уровню образования и стажу работы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62" w:rsidRPr="000D7739" w:rsidRDefault="00F21162" w:rsidP="007845BB">
            <w:pPr>
              <w:jc w:val="center"/>
            </w:pPr>
            <w:r w:rsidRPr="000D7739">
              <w:t xml:space="preserve">3 </w:t>
            </w:r>
            <w:r w:rsidR="007845BB">
              <w:t>711</w:t>
            </w:r>
          </w:p>
        </w:tc>
      </w:tr>
      <w:tr w:rsidR="00F21162" w:rsidRPr="000D7739" w:rsidTr="00190B59">
        <w:trPr>
          <w:trHeight w:val="42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62" w:rsidRPr="000D7739" w:rsidRDefault="00F21162" w:rsidP="00456EAC">
            <w:r w:rsidRPr="000D7739">
              <w:t>Кладовщик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62" w:rsidRPr="000D7739" w:rsidRDefault="00F21162" w:rsidP="00456EAC">
            <w:r w:rsidRPr="000D7739">
              <w:t xml:space="preserve">без предъявления требований к уровню образования и стажу работы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62" w:rsidRPr="000D7739" w:rsidRDefault="00F21162" w:rsidP="007845BB">
            <w:pPr>
              <w:jc w:val="center"/>
            </w:pPr>
            <w:r w:rsidRPr="000D7739">
              <w:t xml:space="preserve">3 </w:t>
            </w:r>
            <w:r w:rsidR="007845BB">
              <w:t>711</w:t>
            </w:r>
          </w:p>
        </w:tc>
      </w:tr>
      <w:tr w:rsidR="00F21162" w:rsidRPr="000D7739" w:rsidTr="00190B59">
        <w:trPr>
          <w:trHeight w:val="5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62" w:rsidRPr="000D7739" w:rsidRDefault="00F21162" w:rsidP="00456EAC">
            <w:r w:rsidRPr="000D7739">
              <w:t>Сторож (вахтер)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62" w:rsidRPr="000D7739" w:rsidRDefault="00F21162" w:rsidP="00456EAC">
            <w:r w:rsidRPr="000D7739">
              <w:t xml:space="preserve">без предъявления требований к уровню образования и стажу работы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62" w:rsidRPr="000D7739" w:rsidRDefault="00F21162" w:rsidP="007845BB">
            <w:pPr>
              <w:jc w:val="center"/>
            </w:pPr>
            <w:r w:rsidRPr="000D7739">
              <w:t xml:space="preserve">3 </w:t>
            </w:r>
            <w:r w:rsidR="007845BB">
              <w:t>711</w:t>
            </w:r>
          </w:p>
        </w:tc>
      </w:tr>
      <w:tr w:rsidR="00F21162" w:rsidRPr="000D7739" w:rsidTr="00190B59">
        <w:trPr>
          <w:trHeight w:val="69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62" w:rsidRPr="000D7739" w:rsidRDefault="00F21162" w:rsidP="00456EAC">
            <w:r w:rsidRPr="000D7739">
              <w:t>Уборщик  служебных помещений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62" w:rsidRPr="000D7739" w:rsidRDefault="00F21162" w:rsidP="00456EAC">
            <w:r w:rsidRPr="000D7739">
              <w:t xml:space="preserve">без предъявления требований к уровню образования и стажу работы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62" w:rsidRPr="000D7739" w:rsidRDefault="00F21162" w:rsidP="007845BB">
            <w:pPr>
              <w:jc w:val="center"/>
            </w:pPr>
            <w:r w:rsidRPr="000D7739">
              <w:t xml:space="preserve">3 </w:t>
            </w:r>
            <w:r w:rsidR="007845BB">
              <w:t>711</w:t>
            </w:r>
          </w:p>
        </w:tc>
      </w:tr>
      <w:tr w:rsidR="00F21162" w:rsidRPr="000D7739" w:rsidTr="00190B59">
        <w:trPr>
          <w:trHeight w:val="9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62" w:rsidRPr="000D7739" w:rsidRDefault="00F21162" w:rsidP="00456EAC">
            <w:r w:rsidRPr="000D7739">
              <w:t>Рабочий по комплексному обслуживанию и ремонту зданий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62" w:rsidRPr="000D7739" w:rsidRDefault="00F21162" w:rsidP="00456EAC">
            <w:r w:rsidRPr="000D7739">
              <w:t xml:space="preserve">без предъявления требований к уровню образования и стажу работы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62" w:rsidRPr="000D7739" w:rsidRDefault="005F5F57" w:rsidP="006B54B4">
            <w:pPr>
              <w:jc w:val="center"/>
            </w:pPr>
            <w:r w:rsidRPr="000D7739">
              <w:t xml:space="preserve">3 </w:t>
            </w:r>
            <w:r w:rsidR="007845BB">
              <w:t>959</w:t>
            </w:r>
          </w:p>
        </w:tc>
      </w:tr>
      <w:tr w:rsidR="00211296" w:rsidRPr="000D7739" w:rsidTr="00190B59">
        <w:trPr>
          <w:trHeight w:val="68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296" w:rsidRPr="000D7739" w:rsidRDefault="00211296" w:rsidP="00211296">
            <w:r w:rsidRPr="000D7739">
              <w:t>Слесарь-электрик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96" w:rsidRPr="000D7739" w:rsidRDefault="00211296" w:rsidP="00914D59">
            <w:r w:rsidRPr="000D7739">
              <w:t>среднее профессиональное образование, наличие 2 квалификационного разряда без предъявления требований к стажу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96" w:rsidRPr="000D7739" w:rsidRDefault="00211296" w:rsidP="006B54B4">
            <w:pPr>
              <w:jc w:val="center"/>
            </w:pPr>
            <w:r w:rsidRPr="000D7739">
              <w:t xml:space="preserve">3 </w:t>
            </w:r>
            <w:r w:rsidR="007845BB">
              <w:t>711</w:t>
            </w:r>
          </w:p>
        </w:tc>
      </w:tr>
      <w:tr w:rsidR="00211296" w:rsidRPr="000D7739" w:rsidTr="00190B59">
        <w:trPr>
          <w:trHeight w:val="68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96" w:rsidRPr="000D7739" w:rsidRDefault="00211296" w:rsidP="00456EAC"/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96" w:rsidRPr="000D7739" w:rsidRDefault="00211296" w:rsidP="00EC5A4C">
            <w:r w:rsidRPr="000D7739">
              <w:t>среднее профессиональное образование, наличие 3 квалификационного разряда,</w:t>
            </w:r>
            <w:r w:rsidR="00EC5A4C" w:rsidRPr="000D7739">
              <w:t xml:space="preserve"> без предъявления требований к стажу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96" w:rsidRPr="000D7739" w:rsidRDefault="00211296" w:rsidP="006B54B4">
            <w:pPr>
              <w:jc w:val="center"/>
            </w:pPr>
            <w:r w:rsidRPr="000D7739">
              <w:t>3</w:t>
            </w:r>
            <w:r w:rsidR="007845BB">
              <w:t xml:space="preserve"> 959</w:t>
            </w:r>
          </w:p>
        </w:tc>
      </w:tr>
      <w:tr w:rsidR="005E65FA" w:rsidRPr="000D7739" w:rsidTr="00190B59">
        <w:trPr>
          <w:trHeight w:val="57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5FA" w:rsidRPr="000D7739" w:rsidRDefault="005E65FA" w:rsidP="00F672F3">
            <w:r w:rsidRPr="000D7739">
              <w:t>Электромеханик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A46D7D">
            <w:r w:rsidRPr="000D7739">
              <w:t>среднее профессиональное образование, наличие 2 квалификационного разряда без предъявления требований к стажу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5FA" w:rsidRPr="000D7739" w:rsidRDefault="005E65FA" w:rsidP="006B54B4">
            <w:pPr>
              <w:jc w:val="center"/>
            </w:pPr>
            <w:r w:rsidRPr="000D7739">
              <w:t xml:space="preserve">3 </w:t>
            </w:r>
            <w:r w:rsidR="007845BB">
              <w:t>711</w:t>
            </w:r>
          </w:p>
        </w:tc>
      </w:tr>
      <w:tr w:rsidR="005E65FA" w:rsidRPr="000D7739" w:rsidTr="00190B59">
        <w:trPr>
          <w:trHeight w:val="576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5FA" w:rsidRPr="000D7739" w:rsidRDefault="005E65FA" w:rsidP="00211296"/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344A80">
            <w:r w:rsidRPr="000D7739">
              <w:t>среднее профессиональное образование, наличие 3 квалификационного разряда, без предъявления требований к стажу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5FA" w:rsidRPr="000D7739" w:rsidRDefault="005E65FA" w:rsidP="006B54B4">
            <w:pPr>
              <w:jc w:val="center"/>
            </w:pPr>
            <w:r w:rsidRPr="000D7739">
              <w:t>3</w:t>
            </w:r>
            <w:r w:rsidR="007845BB">
              <w:t xml:space="preserve"> 959</w:t>
            </w:r>
          </w:p>
        </w:tc>
      </w:tr>
      <w:tr w:rsidR="005E65FA" w:rsidRPr="000D7739" w:rsidTr="00190B59">
        <w:trPr>
          <w:trHeight w:val="28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5FA" w:rsidRPr="000D7739" w:rsidRDefault="005E65FA" w:rsidP="00456EAC">
            <w:pPr>
              <w:jc w:val="center"/>
              <w:rPr>
                <w:b/>
              </w:rPr>
            </w:pPr>
            <w:r w:rsidRPr="000D7739">
              <w:rPr>
                <w:b/>
              </w:rPr>
              <w:t>2 квалификационный уровень</w:t>
            </w:r>
          </w:p>
        </w:tc>
      </w:tr>
      <w:tr w:rsidR="005E65FA" w:rsidRPr="000D7739" w:rsidTr="00190B59">
        <w:trPr>
          <w:trHeight w:val="804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5FA" w:rsidRPr="000D7739" w:rsidRDefault="005E65FA" w:rsidP="00456EAC">
            <w:pPr>
              <w:jc w:val="center"/>
            </w:pPr>
            <w:r w:rsidRPr="000D7739">
              <w:t>Профессии рабочих, отнесенных к первому квалификационному уровню, при выполнении работ по профессии с производственным наименованием «старший» (старший по смене)</w:t>
            </w:r>
          </w:p>
        </w:tc>
      </w:tr>
      <w:tr w:rsidR="005E65FA" w:rsidRPr="000D7739" w:rsidTr="00190B59">
        <w:trPr>
          <w:trHeight w:val="314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5FA" w:rsidRPr="000D7739" w:rsidRDefault="005E65FA" w:rsidP="00456EAC">
            <w:pPr>
              <w:jc w:val="center"/>
              <w:rPr>
                <w:b/>
                <w:bCs/>
              </w:rPr>
            </w:pPr>
            <w:r w:rsidRPr="000D7739">
              <w:t>Нет</w:t>
            </w:r>
          </w:p>
        </w:tc>
      </w:tr>
      <w:tr w:rsidR="005E65FA" w:rsidRPr="000D7739" w:rsidTr="00190B59">
        <w:trPr>
          <w:trHeight w:val="61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5FA" w:rsidRPr="000D7739" w:rsidRDefault="005E65FA" w:rsidP="00A46D7D">
            <w:pPr>
              <w:jc w:val="center"/>
              <w:rPr>
                <w:b/>
                <w:bCs/>
                <w:color w:val="000000"/>
              </w:rPr>
            </w:pPr>
            <w:r w:rsidRPr="000D7739">
              <w:rPr>
                <w:b/>
                <w:bCs/>
                <w:color w:val="000000"/>
              </w:rPr>
              <w:lastRenderedPageBreak/>
              <w:t>Профессиональная квалификационная группа профессий</w:t>
            </w:r>
          </w:p>
          <w:p w:rsidR="005E65FA" w:rsidRPr="000D7739" w:rsidRDefault="005E65FA" w:rsidP="00A46D7D">
            <w:pPr>
              <w:jc w:val="center"/>
            </w:pPr>
            <w:r w:rsidRPr="000D7739">
              <w:rPr>
                <w:b/>
                <w:bCs/>
                <w:color w:val="000000"/>
              </w:rPr>
              <w:t>рабочих второго уровня</w:t>
            </w:r>
          </w:p>
        </w:tc>
      </w:tr>
      <w:tr w:rsidR="005E65FA" w:rsidRPr="000D7739" w:rsidTr="00190B59">
        <w:trPr>
          <w:trHeight w:val="88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456EAC">
            <w:pPr>
              <w:jc w:val="center"/>
              <w:rPr>
                <w:b/>
                <w:bCs/>
              </w:rPr>
            </w:pPr>
            <w:r w:rsidRPr="000D7739">
              <w:rPr>
                <w:bCs/>
              </w:rPr>
              <w:t>Наименование должности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456EAC">
            <w:pPr>
              <w:jc w:val="center"/>
            </w:pPr>
            <w:r w:rsidRPr="000D7739">
              <w:t>Требования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5FA" w:rsidRPr="000D7739" w:rsidRDefault="005E65FA" w:rsidP="00456EAC">
            <w:pPr>
              <w:jc w:val="center"/>
            </w:pPr>
            <w:r w:rsidRPr="000D7739">
              <w:t>Размеры основных окладов, руб.</w:t>
            </w:r>
          </w:p>
        </w:tc>
      </w:tr>
      <w:tr w:rsidR="005E65FA" w:rsidRPr="000D7739" w:rsidTr="00420DD3">
        <w:trPr>
          <w:trHeight w:val="263"/>
        </w:trPr>
        <w:tc>
          <w:tcPr>
            <w:tcW w:w="949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5FA" w:rsidRPr="000D7739" w:rsidRDefault="005E65FA" w:rsidP="00456EAC">
            <w:pPr>
              <w:jc w:val="center"/>
              <w:rPr>
                <w:b/>
                <w:bCs/>
              </w:rPr>
            </w:pPr>
            <w:r w:rsidRPr="000D7739">
              <w:t>Наименование профессий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рабочих: </w:t>
            </w:r>
          </w:p>
        </w:tc>
      </w:tr>
      <w:tr w:rsidR="005E65FA" w:rsidRPr="000D7739" w:rsidTr="00420DD3">
        <w:trPr>
          <w:trHeight w:val="263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E65FA" w:rsidRPr="000D7739" w:rsidRDefault="005E65FA" w:rsidP="00456EAC">
            <w:pPr>
              <w:jc w:val="center"/>
              <w:rPr>
                <w:b/>
                <w:bCs/>
              </w:rPr>
            </w:pPr>
            <w:r w:rsidRPr="000D7739">
              <w:rPr>
                <w:b/>
                <w:bCs/>
              </w:rPr>
              <w:t>1 квалификационный уровень</w:t>
            </w:r>
          </w:p>
        </w:tc>
      </w:tr>
      <w:tr w:rsidR="005E65FA" w:rsidRPr="000D7739" w:rsidTr="00190B59">
        <w:trPr>
          <w:trHeight w:val="11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456EAC">
            <w:r w:rsidRPr="000D7739">
              <w:t>Рабочий по комплексному обслуживанию и ремонту зданий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456EAC">
            <w:r w:rsidRPr="000D7739">
              <w:t>начальное  профессиональное образование  без предъявления требований к стажу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4B4" w:rsidRPr="000D7739" w:rsidRDefault="006B54B4" w:rsidP="00456EAC">
            <w:pPr>
              <w:jc w:val="center"/>
            </w:pPr>
          </w:p>
          <w:p w:rsidR="00F672F3" w:rsidRPr="000D7739" w:rsidRDefault="00F672F3" w:rsidP="00456EAC">
            <w:pPr>
              <w:jc w:val="center"/>
            </w:pPr>
            <w:r>
              <w:t>4 379</w:t>
            </w:r>
          </w:p>
        </w:tc>
      </w:tr>
      <w:tr w:rsidR="005E65FA" w:rsidRPr="000D7739" w:rsidTr="00190B59">
        <w:trPr>
          <w:trHeight w:val="4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5FA" w:rsidRPr="000D7739" w:rsidRDefault="005E65FA" w:rsidP="00723BEF">
            <w:r w:rsidRPr="000D7739">
              <w:t xml:space="preserve">Водитель </w:t>
            </w:r>
          </w:p>
          <w:p w:rsidR="005E65FA" w:rsidRPr="000D7739" w:rsidRDefault="005E65FA" w:rsidP="00723BEF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456EAC">
            <w:r w:rsidRPr="000D7739">
              <w:t>специальная подготовка по установленной программе профессионального обучения водителей транспортных средств соответствующих категорий  и подкатегорий и стаж работы в должности водителя не менее 2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758" w:rsidRPr="000D7739" w:rsidRDefault="00693758" w:rsidP="00693758">
            <w:pPr>
              <w:jc w:val="center"/>
            </w:pPr>
          </w:p>
          <w:p w:rsidR="00693758" w:rsidRPr="000D7739" w:rsidRDefault="00693758" w:rsidP="00693758">
            <w:pPr>
              <w:jc w:val="center"/>
            </w:pPr>
          </w:p>
          <w:p w:rsidR="005E65FA" w:rsidRPr="000D7739" w:rsidRDefault="005E65FA" w:rsidP="00693758">
            <w:pPr>
              <w:jc w:val="center"/>
            </w:pPr>
            <w:r w:rsidRPr="000D7739">
              <w:t xml:space="preserve">4 </w:t>
            </w:r>
            <w:r w:rsidR="007845BB">
              <w:t>860</w:t>
            </w:r>
          </w:p>
        </w:tc>
      </w:tr>
      <w:tr w:rsidR="005E65FA" w:rsidRPr="000D7739" w:rsidTr="00190B59">
        <w:trPr>
          <w:trHeight w:val="45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5FA" w:rsidRPr="000D7739" w:rsidRDefault="005E65FA" w:rsidP="00211296">
            <w:r w:rsidRPr="000D7739">
              <w:t>Слесарь-электрик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5E65FA">
            <w:r w:rsidRPr="000D7739">
              <w:t>среднее профессиональное образование, наличие 4 квалификационного разряда, стаж  работы не менее 6 месяцев по профессии слесарь-электрик 3 квалификационного разряда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758" w:rsidRPr="000D7739" w:rsidRDefault="00693758" w:rsidP="00211296">
            <w:pPr>
              <w:jc w:val="center"/>
            </w:pPr>
          </w:p>
          <w:p w:rsidR="005E65FA" w:rsidRPr="000D7739" w:rsidRDefault="007845BB" w:rsidP="00211296">
            <w:pPr>
              <w:jc w:val="center"/>
            </w:pPr>
            <w:r>
              <w:t>4 379</w:t>
            </w:r>
          </w:p>
        </w:tc>
      </w:tr>
      <w:tr w:rsidR="005E65FA" w:rsidRPr="000D7739" w:rsidTr="00190B59">
        <w:trPr>
          <w:trHeight w:val="45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456EAC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5E65FA">
            <w:r w:rsidRPr="000D7739">
              <w:t>среднее профессиональное образование, наличие 5 квалификационного разряда, стаж   работы не менее 6 месяцев по профессии слесарь-электрик 4 квалификационного разряда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758" w:rsidRPr="000D7739" w:rsidRDefault="00693758" w:rsidP="00693758">
            <w:pPr>
              <w:jc w:val="center"/>
            </w:pPr>
          </w:p>
          <w:p w:rsidR="005E65FA" w:rsidRPr="000D7739" w:rsidRDefault="007845BB" w:rsidP="00693758">
            <w:pPr>
              <w:jc w:val="center"/>
            </w:pPr>
            <w:r>
              <w:t>4 860</w:t>
            </w:r>
          </w:p>
        </w:tc>
      </w:tr>
      <w:tr w:rsidR="005E65FA" w:rsidRPr="000D7739" w:rsidTr="00190B59">
        <w:trPr>
          <w:trHeight w:val="55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5FA" w:rsidRPr="000D7739" w:rsidRDefault="005E65FA" w:rsidP="00190B59">
            <w:r w:rsidRPr="000D7739">
              <w:t>Электромеханик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344A80">
            <w:r w:rsidRPr="000D7739">
              <w:t>среднее профессиональное образование, наличие 4 квалификационного разряда,</w:t>
            </w:r>
            <w:r w:rsidR="00B868E1" w:rsidRPr="000D7739">
              <w:t xml:space="preserve"> стаж  работы не менее 1 года</w:t>
            </w:r>
            <w:r w:rsidRPr="000D7739">
              <w:t xml:space="preserve"> п</w:t>
            </w:r>
            <w:r w:rsidR="00B868E1" w:rsidRPr="000D7739">
              <w:t>о профессии электромеханик</w:t>
            </w:r>
            <w:r w:rsidRPr="000D7739">
              <w:t xml:space="preserve"> 3 квалификационного разряда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758" w:rsidRPr="000D7739" w:rsidRDefault="00693758" w:rsidP="00456EAC">
            <w:pPr>
              <w:jc w:val="center"/>
            </w:pPr>
          </w:p>
          <w:p w:rsidR="005E65FA" w:rsidRPr="000D7739" w:rsidRDefault="007845BB" w:rsidP="00456EAC">
            <w:pPr>
              <w:jc w:val="center"/>
            </w:pPr>
            <w:r>
              <w:t>4 379</w:t>
            </w:r>
          </w:p>
        </w:tc>
      </w:tr>
      <w:tr w:rsidR="005E65FA" w:rsidRPr="000D7739" w:rsidTr="00190B59">
        <w:trPr>
          <w:trHeight w:val="489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456EAC"/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B868E1">
            <w:r w:rsidRPr="000D7739">
              <w:t xml:space="preserve">среднее профессиональное образование, наличие 5 квалификационного разряда, </w:t>
            </w:r>
            <w:r w:rsidR="00B868E1" w:rsidRPr="000D7739">
              <w:t>стаж   работы не менее 2 лет</w:t>
            </w:r>
            <w:r w:rsidRPr="000D7739">
              <w:t xml:space="preserve"> по профессии </w:t>
            </w:r>
            <w:r w:rsidR="00B868E1" w:rsidRPr="000D7739">
              <w:t xml:space="preserve">электромеханик </w:t>
            </w:r>
            <w:r w:rsidRPr="000D7739">
              <w:t>4 квалификационного разряда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758" w:rsidRPr="000D7739" w:rsidRDefault="00693758" w:rsidP="00693758">
            <w:pPr>
              <w:jc w:val="center"/>
            </w:pPr>
          </w:p>
          <w:p w:rsidR="005E65FA" w:rsidRPr="000D7739" w:rsidRDefault="005E65FA" w:rsidP="00693758">
            <w:pPr>
              <w:jc w:val="center"/>
            </w:pPr>
            <w:r w:rsidRPr="000D7739">
              <w:t xml:space="preserve">4 </w:t>
            </w:r>
            <w:r w:rsidR="007845BB">
              <w:t>860</w:t>
            </w:r>
          </w:p>
        </w:tc>
      </w:tr>
      <w:tr w:rsidR="005E65FA" w:rsidRPr="000D7739" w:rsidTr="00190B59">
        <w:trPr>
          <w:trHeight w:val="23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456EAC">
            <w:pPr>
              <w:rPr>
                <w:b/>
              </w:rPr>
            </w:pPr>
            <w:r w:rsidRPr="000D7739">
              <w:t>Наименование профессий рабочих, по которым предусмотрено присвоение 6 и 7 квалификационных разрядов в соответствии с Единым тарифно-квалификационным справочником работ и профессий рабочих: </w:t>
            </w:r>
          </w:p>
        </w:tc>
      </w:tr>
      <w:tr w:rsidR="005E65FA" w:rsidRPr="000D7739" w:rsidTr="00190B59">
        <w:trPr>
          <w:trHeight w:val="23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456EAC">
            <w:pPr>
              <w:rPr>
                <w:b/>
              </w:rPr>
            </w:pPr>
            <w:r w:rsidRPr="000D7739">
              <w:rPr>
                <w:b/>
              </w:rPr>
              <w:t>2 квалификационный уровень</w:t>
            </w:r>
          </w:p>
        </w:tc>
      </w:tr>
      <w:tr w:rsidR="005E65FA" w:rsidRPr="000D7739" w:rsidTr="00190B59">
        <w:trPr>
          <w:trHeight w:val="82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742" w:rsidRPr="000D7739" w:rsidRDefault="00650742" w:rsidP="00344A80"/>
          <w:p w:rsidR="005E65FA" w:rsidRPr="000D7739" w:rsidRDefault="005E65FA" w:rsidP="00344A80">
            <w:r w:rsidRPr="000D7739">
              <w:t>Слесарь-электрик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EC5A4C">
            <w:r w:rsidRPr="000D7739">
              <w:t>среднее профессиональное образование, наличие 6 квалификационного разряда, стаж  работы не менее 1 года по профессии слесарь-электрик 5 квалификационного разряда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5FA" w:rsidRPr="000D7739" w:rsidRDefault="005E65FA" w:rsidP="00344A80">
            <w:pPr>
              <w:jc w:val="center"/>
            </w:pPr>
          </w:p>
          <w:p w:rsidR="00693758" w:rsidRPr="000D7739" w:rsidRDefault="00693758" w:rsidP="00344A80">
            <w:pPr>
              <w:jc w:val="center"/>
            </w:pPr>
          </w:p>
          <w:p w:rsidR="00693758" w:rsidRPr="000D7739" w:rsidRDefault="007845BB" w:rsidP="00344A80">
            <w:pPr>
              <w:jc w:val="center"/>
            </w:pPr>
            <w:r>
              <w:t>5 371</w:t>
            </w:r>
          </w:p>
        </w:tc>
      </w:tr>
      <w:tr w:rsidR="005E65FA" w:rsidRPr="000D7739" w:rsidTr="00190B59">
        <w:trPr>
          <w:trHeight w:val="82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723BEF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FA" w:rsidRPr="000D7739" w:rsidRDefault="005E65FA" w:rsidP="00EC5A4C">
            <w:r w:rsidRPr="000D7739">
              <w:t>среднее профессиональное образование, наличие 7 квалификационного разряда, стаж   работы не менее 1 года по профессии слесарь-электрик 6 квалификационного разряда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5BB" w:rsidRDefault="007845BB" w:rsidP="00693758">
            <w:pPr>
              <w:jc w:val="center"/>
            </w:pPr>
          </w:p>
          <w:p w:rsidR="005E65FA" w:rsidRPr="000D7739" w:rsidRDefault="005E65FA" w:rsidP="00693758">
            <w:pPr>
              <w:jc w:val="center"/>
            </w:pPr>
            <w:r w:rsidRPr="000D7739">
              <w:t>5</w:t>
            </w:r>
            <w:r w:rsidR="007845BB">
              <w:t xml:space="preserve"> 915</w:t>
            </w:r>
          </w:p>
        </w:tc>
      </w:tr>
      <w:tr w:rsidR="00B868E1" w:rsidRPr="000D7739" w:rsidTr="00190B59">
        <w:trPr>
          <w:trHeight w:val="41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8E1" w:rsidRPr="000D7739" w:rsidRDefault="00190B59" w:rsidP="00723BEF">
            <w:r>
              <w:t>Электромеха</w:t>
            </w:r>
            <w:r w:rsidR="00B868E1" w:rsidRPr="000D7739">
              <w:t>ник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344A80">
            <w:r w:rsidRPr="000D7739">
              <w:t>среднее профессиональное образование, наличие 6 квалификационного разряда, стаж  работы не менее 2 лет по профессии электромеханик 5 квалификационного разряда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742" w:rsidRPr="000D7739" w:rsidRDefault="00650742" w:rsidP="00456EAC">
            <w:pPr>
              <w:jc w:val="center"/>
            </w:pPr>
          </w:p>
          <w:p w:rsidR="00B868E1" w:rsidRPr="000D7739" w:rsidRDefault="007845BB" w:rsidP="00456EAC">
            <w:pPr>
              <w:jc w:val="center"/>
            </w:pPr>
            <w:r>
              <w:t>5 371</w:t>
            </w:r>
          </w:p>
        </w:tc>
      </w:tr>
      <w:tr w:rsidR="00B868E1" w:rsidRPr="000D7739" w:rsidTr="00190B59">
        <w:trPr>
          <w:trHeight w:val="55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/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B868E1">
            <w:r w:rsidRPr="000D7739">
              <w:t>среднее профессиональное образование, наличие 7 квалификационного разряда, стаж   работы не менее 2 лет по профессии электромеханик 6 квалификационного разряда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742" w:rsidRPr="000D7739" w:rsidRDefault="00650742" w:rsidP="00456EAC">
            <w:pPr>
              <w:jc w:val="center"/>
            </w:pPr>
          </w:p>
          <w:p w:rsidR="00B868E1" w:rsidRPr="000D7739" w:rsidRDefault="007845BB" w:rsidP="00456EAC">
            <w:pPr>
              <w:jc w:val="center"/>
            </w:pPr>
            <w:r>
              <w:t>5 915</w:t>
            </w:r>
          </w:p>
        </w:tc>
      </w:tr>
      <w:tr w:rsidR="00B868E1" w:rsidRPr="000D7739" w:rsidTr="00190B59">
        <w:trPr>
          <w:trHeight w:val="6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8E1" w:rsidRPr="000D7739" w:rsidRDefault="00B868E1" w:rsidP="00723BEF">
            <w:r w:rsidRPr="000D7739">
              <w:t xml:space="preserve">Водитель </w:t>
            </w:r>
          </w:p>
          <w:p w:rsidR="00B868E1" w:rsidRPr="000D7739" w:rsidRDefault="00B868E1" w:rsidP="00723BEF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r w:rsidRPr="000D7739">
              <w:t>специальная подготовка по установленной программе профессионального обучения водителей транспортных средств соответствующих категорий  и подкатегорий и стаж работы в должности водителя не менее 3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742" w:rsidRPr="000D7739" w:rsidRDefault="00650742" w:rsidP="00456EAC">
            <w:pPr>
              <w:jc w:val="center"/>
            </w:pPr>
            <w:r w:rsidRPr="000D7739">
              <w:t xml:space="preserve"> </w:t>
            </w:r>
          </w:p>
          <w:p w:rsidR="00B868E1" w:rsidRPr="000D7739" w:rsidRDefault="007845BB" w:rsidP="00456EAC">
            <w:pPr>
              <w:jc w:val="center"/>
            </w:pPr>
            <w:r>
              <w:t>5 371</w:t>
            </w:r>
          </w:p>
        </w:tc>
      </w:tr>
      <w:tr w:rsidR="00B868E1" w:rsidRPr="000D7739" w:rsidTr="00190B59">
        <w:trPr>
          <w:trHeight w:val="6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r w:rsidRPr="000D7739">
              <w:t>специальная подготовка по установленной программе профессионального обучения водителей транспортных средств соответствующих категорий  и подкатегорий и стаж работы в должности водителя не менее 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7845BB" w:rsidP="00650742">
            <w:pPr>
              <w:jc w:val="center"/>
            </w:pPr>
            <w:r>
              <w:t>5 915</w:t>
            </w:r>
          </w:p>
        </w:tc>
      </w:tr>
      <w:tr w:rsidR="00B868E1" w:rsidRPr="000D7739" w:rsidTr="00190B59">
        <w:trPr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r w:rsidRPr="000D7739">
              <w:t xml:space="preserve">Машинист </w:t>
            </w:r>
          </w:p>
          <w:p w:rsidR="00B868E1" w:rsidRPr="000D7739" w:rsidRDefault="00B868E1" w:rsidP="00456EAC">
            <w:r w:rsidRPr="000D7739">
              <w:t>канатно-буксировочной дороги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r w:rsidRPr="000D7739">
              <w:t>среднее (полное) общее образование, без предъявления  требований к стажу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650742">
            <w:pPr>
              <w:jc w:val="center"/>
            </w:pPr>
            <w:r w:rsidRPr="000D7739">
              <w:t xml:space="preserve">5 </w:t>
            </w:r>
            <w:r w:rsidR="007845BB">
              <w:t>915</w:t>
            </w:r>
          </w:p>
        </w:tc>
      </w:tr>
      <w:tr w:rsidR="00B868E1" w:rsidRPr="000D7739" w:rsidTr="00190B59">
        <w:trPr>
          <w:trHeight w:val="8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pPr>
              <w:rPr>
                <w:b/>
              </w:rPr>
            </w:pPr>
          </w:p>
          <w:p w:rsidR="00B868E1" w:rsidRPr="000D7739" w:rsidRDefault="00B868E1" w:rsidP="00456EAC">
            <w:pPr>
              <w:rPr>
                <w:b/>
              </w:rPr>
            </w:pPr>
            <w:r w:rsidRPr="000D7739">
              <w:t xml:space="preserve">Машинист </w:t>
            </w:r>
            <w:proofErr w:type="spellStart"/>
            <w:r w:rsidRPr="000D7739">
              <w:t>снегоутрамбо-вочной</w:t>
            </w:r>
            <w:proofErr w:type="spellEnd"/>
            <w:r w:rsidRPr="000D7739">
              <w:t xml:space="preserve"> техники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5719EB">
            <w:pPr>
              <w:rPr>
                <w:b/>
              </w:rPr>
            </w:pPr>
            <w:r w:rsidRPr="000D7739">
              <w:t>среднее (полное) общее образование без предъявления к стажу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pPr>
              <w:rPr>
                <w:b/>
              </w:rPr>
            </w:pPr>
          </w:p>
          <w:p w:rsidR="00B868E1" w:rsidRPr="000D7739" w:rsidRDefault="00B868E1" w:rsidP="00456EAC">
            <w:pPr>
              <w:jc w:val="center"/>
              <w:rPr>
                <w:b/>
              </w:rPr>
            </w:pPr>
            <w:r w:rsidRPr="000D7739">
              <w:t xml:space="preserve">5 </w:t>
            </w:r>
            <w:r w:rsidR="007845BB">
              <w:t>915</w:t>
            </w:r>
          </w:p>
          <w:p w:rsidR="00B868E1" w:rsidRPr="000D7739" w:rsidRDefault="00B868E1" w:rsidP="00456EAC">
            <w:pPr>
              <w:rPr>
                <w:b/>
              </w:rPr>
            </w:pPr>
          </w:p>
        </w:tc>
      </w:tr>
      <w:tr w:rsidR="00B868E1" w:rsidRPr="000D7739" w:rsidTr="00190B59">
        <w:trPr>
          <w:trHeight w:val="34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pPr>
              <w:rPr>
                <w:b/>
              </w:rPr>
            </w:pPr>
            <w:r w:rsidRPr="000D7739">
              <w:t>Наименование профессий рабочих, по которым предусмотрено присвоение 8 квалификационного разряда в соответствии с Единым тарифно-квалификационным справочником работ и профессий рабочих: </w:t>
            </w:r>
          </w:p>
        </w:tc>
      </w:tr>
      <w:tr w:rsidR="00B868E1" w:rsidRPr="000D7739" w:rsidTr="00190B59">
        <w:trPr>
          <w:trHeight w:val="34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pPr>
              <w:rPr>
                <w:b/>
              </w:rPr>
            </w:pPr>
            <w:r w:rsidRPr="000D7739">
              <w:rPr>
                <w:b/>
              </w:rPr>
              <w:t>3 квалификационный уровень</w:t>
            </w:r>
          </w:p>
        </w:tc>
      </w:tr>
      <w:tr w:rsidR="00B868E1" w:rsidRPr="000D7739" w:rsidTr="00190B59">
        <w:trPr>
          <w:trHeight w:val="7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r w:rsidRPr="000D7739">
              <w:t>Слесарь-электрик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5E65FA">
            <w:r w:rsidRPr="000D7739">
              <w:t>среднее профессиональное образование наличие 8 квалификационного разряда, стаж   работы не менее 1 года по профессии слесарь-электрик 7 квалификационного разряда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742" w:rsidRPr="000D7739" w:rsidRDefault="00650742" w:rsidP="00456EAC">
            <w:pPr>
              <w:jc w:val="center"/>
            </w:pPr>
          </w:p>
          <w:p w:rsidR="00B868E1" w:rsidRPr="000D7739" w:rsidRDefault="007845BB" w:rsidP="007845BB">
            <w:pPr>
              <w:jc w:val="center"/>
            </w:pPr>
            <w:r>
              <w:t>6 457</w:t>
            </w:r>
          </w:p>
        </w:tc>
      </w:tr>
      <w:tr w:rsidR="00B868E1" w:rsidRPr="000D7739" w:rsidTr="00190B59">
        <w:trPr>
          <w:trHeight w:val="69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190B59">
            <w:r w:rsidRPr="000D7739">
              <w:t>Электромеханик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B868E1">
            <w:r w:rsidRPr="000D7739">
              <w:t>среднее профессиональное образование, 3 квалификационная  группа  по электробезопасности,  стаж   работы не менее 2 лет по профессии электромеханик 7 квалификационного разряда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742" w:rsidRPr="000D7739" w:rsidRDefault="00650742" w:rsidP="00456EAC">
            <w:pPr>
              <w:jc w:val="center"/>
            </w:pPr>
          </w:p>
          <w:p w:rsidR="00B868E1" w:rsidRPr="000D7739" w:rsidRDefault="007845BB" w:rsidP="00456EAC">
            <w:pPr>
              <w:jc w:val="center"/>
            </w:pPr>
            <w:r>
              <w:t>6 457</w:t>
            </w:r>
          </w:p>
        </w:tc>
      </w:tr>
      <w:tr w:rsidR="00B868E1" w:rsidRPr="000D7739" w:rsidTr="00190B59">
        <w:trPr>
          <w:trHeight w:val="69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023C46">
            <w:r w:rsidRPr="000D7739">
              <w:t xml:space="preserve">Машинист </w:t>
            </w:r>
          </w:p>
          <w:p w:rsidR="00B868E1" w:rsidRPr="000D7739" w:rsidRDefault="00B868E1" w:rsidP="00023C46">
            <w:r w:rsidRPr="000D7739">
              <w:t>канатно-буксировочной дороги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023C46">
            <w:r w:rsidRPr="000D7739">
              <w:t>среднее (полное) общее образование, стаж работы в должности не менее 1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7845BB" w:rsidP="00023C46">
            <w:pPr>
              <w:jc w:val="center"/>
            </w:pPr>
            <w:r>
              <w:t>6 457</w:t>
            </w:r>
          </w:p>
        </w:tc>
      </w:tr>
      <w:tr w:rsidR="00B868E1" w:rsidRPr="000D7739" w:rsidTr="00190B59">
        <w:trPr>
          <w:trHeight w:val="69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pPr>
              <w:rPr>
                <w:b/>
              </w:rPr>
            </w:pPr>
            <w:r w:rsidRPr="000D7739">
              <w:t xml:space="preserve">Машинист </w:t>
            </w:r>
            <w:proofErr w:type="spellStart"/>
            <w:r w:rsidRPr="000D7739">
              <w:t>снегоутрамбо-вочной</w:t>
            </w:r>
            <w:proofErr w:type="spellEnd"/>
            <w:r w:rsidRPr="000D7739">
              <w:t xml:space="preserve"> техники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r w:rsidRPr="000D7739">
              <w:t>среднее (полное) общее образование, наличие соответствующей водительской категорий  и подкатегорий и стаж работы в должности не менее 1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742" w:rsidRPr="000D7739" w:rsidRDefault="00650742" w:rsidP="00456EAC">
            <w:pPr>
              <w:jc w:val="center"/>
            </w:pPr>
          </w:p>
          <w:p w:rsidR="00B868E1" w:rsidRPr="000D7739" w:rsidRDefault="007845BB" w:rsidP="00456EAC">
            <w:pPr>
              <w:jc w:val="center"/>
            </w:pPr>
            <w:r>
              <w:t>6 457</w:t>
            </w:r>
          </w:p>
        </w:tc>
      </w:tr>
      <w:tr w:rsidR="00B868E1" w:rsidRPr="000D7739" w:rsidTr="00190B59">
        <w:trPr>
          <w:trHeight w:val="21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pPr>
              <w:rPr>
                <w:b/>
              </w:rPr>
            </w:pPr>
            <w:r w:rsidRPr="000D7739">
              <w:rPr>
                <w:b/>
              </w:rPr>
              <w:t>4 квалификационный уровень</w:t>
            </w:r>
          </w:p>
        </w:tc>
      </w:tr>
      <w:tr w:rsidR="00B868E1" w:rsidRPr="000D7739" w:rsidTr="00190B59">
        <w:trPr>
          <w:trHeight w:val="94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r w:rsidRPr="000D7739">
              <w:t>Наименование профессий рабочих, предусмотренных 1 – 3 квалификационными уровнями настоящей профессиональной квалификационной группой, выполняющих важные (особо важные) и ответственные (особо ответственные) работы</w:t>
            </w:r>
          </w:p>
        </w:tc>
      </w:tr>
      <w:tr w:rsidR="00B868E1" w:rsidRPr="000D7739" w:rsidTr="00190B59">
        <w:trPr>
          <w:trHeight w:val="198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8E1" w:rsidRPr="000D7739" w:rsidRDefault="00B868E1" w:rsidP="00D26A08">
            <w:r w:rsidRPr="000D7739">
              <w:lastRenderedPageBreak/>
              <w:t xml:space="preserve">Водитель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A542EA">
            <w:r w:rsidRPr="000D7739">
              <w:t>специальная подготовка по установленной программе профессионального обучения водителей транспортных средств соответствующих категорий  и подкатегорий и стаж работы в должности водителя не менее 5 лет и (или) работы на 2-3 видах транспорта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8E1" w:rsidRPr="000D7739" w:rsidRDefault="007845BB" w:rsidP="00650742">
            <w:pPr>
              <w:jc w:val="center"/>
            </w:pPr>
            <w:r>
              <w:t>7 070</w:t>
            </w:r>
          </w:p>
        </w:tc>
      </w:tr>
      <w:tr w:rsidR="00B868E1" w:rsidRPr="000D7739" w:rsidTr="00190B59">
        <w:trPr>
          <w:trHeight w:val="37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A542EA">
            <w:r w:rsidRPr="000D7739">
              <w:t xml:space="preserve">специальная подготовка по установленной программе профессионального обучения водителей транспортных средств соответствующих категорий  и подкатегорий и стаж работы в должности водителя не менее 6 лет и (или)  работы на 2-3 видах транспорта и (или) на транспорте, осуществляющем перевозку  детей   и (или) управление автобусом габаритной длиной свыше 10 метров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8E1" w:rsidRPr="000D7739" w:rsidRDefault="007845BB" w:rsidP="00456EAC">
            <w:pPr>
              <w:jc w:val="center"/>
            </w:pPr>
            <w:r>
              <w:t>7 7</w:t>
            </w:r>
            <w:r w:rsidR="00650742" w:rsidRPr="000D7739">
              <w:t>88</w:t>
            </w:r>
          </w:p>
        </w:tc>
      </w:tr>
      <w:tr w:rsidR="00B868E1" w:rsidRPr="000D7739" w:rsidTr="00190B59">
        <w:trPr>
          <w:trHeight w:val="6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8E1" w:rsidRPr="000D7739" w:rsidRDefault="00B868E1" w:rsidP="00D26A08">
            <w:r w:rsidRPr="000D7739">
              <w:t>Слесарь-электрик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5E65FA">
            <w:r w:rsidRPr="000D7739">
              <w:t>среднее профессиональное образование, стаж работы не менее 1 года по профессии слесарь-электрик 8 разряда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8E1" w:rsidRPr="000D7739" w:rsidRDefault="00B868E1" w:rsidP="00456EAC">
            <w:pPr>
              <w:jc w:val="center"/>
            </w:pPr>
          </w:p>
          <w:p w:rsidR="00B868E1" w:rsidRPr="000D7739" w:rsidRDefault="007845BB" w:rsidP="00650742">
            <w:pPr>
              <w:jc w:val="center"/>
            </w:pPr>
            <w:r>
              <w:t>7 070</w:t>
            </w:r>
          </w:p>
        </w:tc>
      </w:tr>
      <w:tr w:rsidR="00B868E1" w:rsidRPr="000D7739" w:rsidTr="00190B59">
        <w:trPr>
          <w:trHeight w:val="6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/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r w:rsidRPr="000D7739">
              <w:t>среднее профессиональное образование, стаж работы не менее 3 лет по профессии слесарь-электрик по ремонту электрооборудования 8 разряда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8E1" w:rsidRPr="000D7739" w:rsidRDefault="007845BB" w:rsidP="00456EAC">
            <w:pPr>
              <w:jc w:val="center"/>
            </w:pPr>
            <w:r>
              <w:t>7 7</w:t>
            </w:r>
            <w:r w:rsidR="00650742" w:rsidRPr="000D7739">
              <w:t>88</w:t>
            </w:r>
          </w:p>
        </w:tc>
      </w:tr>
      <w:tr w:rsidR="00B868E1" w:rsidRPr="000D7739" w:rsidTr="00190B59">
        <w:trPr>
          <w:trHeight w:val="56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8E1" w:rsidRPr="000D7739" w:rsidRDefault="003C1861" w:rsidP="00D26A08">
            <w:r>
              <w:t>Электромеха</w:t>
            </w:r>
            <w:r w:rsidR="00B868E1" w:rsidRPr="000D7739">
              <w:t>ник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r w:rsidRPr="000D7739">
              <w:t>среднее профессиональное образование, не ниже 3 квалификационной  группы  по электробезопасности,  стаж   работы не менее 2 лет по профессии электромеханик 7 квалификационного разряда</w:t>
            </w:r>
          </w:p>
          <w:p w:rsidR="00B868E1" w:rsidRPr="000D7739" w:rsidRDefault="00B868E1" w:rsidP="00B868E1">
            <w:r w:rsidRPr="000D7739">
              <w:t>допуск к работе  в электроустановках  до 1000</w:t>
            </w:r>
            <w:proofErr w:type="gramStart"/>
            <w:r w:rsidRPr="000D7739">
              <w:t xml:space="preserve"> 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8E1" w:rsidRPr="000D7739" w:rsidRDefault="007845BB" w:rsidP="00650742">
            <w:pPr>
              <w:jc w:val="center"/>
            </w:pPr>
            <w:r>
              <w:t>7 070</w:t>
            </w:r>
          </w:p>
        </w:tc>
      </w:tr>
      <w:tr w:rsidR="00B868E1" w:rsidRPr="000D7739" w:rsidTr="00190B59">
        <w:trPr>
          <w:trHeight w:val="52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r w:rsidRPr="000D7739">
              <w:t>среднее профессиональное образование, не ниже 4 квалификационная  группы  по электробезопасности,  стаж   работы не менее 2 лет по профессии электромеханик 7 квалификационного разряда</w:t>
            </w:r>
          </w:p>
          <w:p w:rsidR="00B868E1" w:rsidRPr="000D7739" w:rsidRDefault="00B868E1" w:rsidP="00456EAC">
            <w:r w:rsidRPr="000D7739">
              <w:t>допуск к работе  в электроустановках  до (свыше) 1000</w:t>
            </w:r>
            <w:proofErr w:type="gramStart"/>
            <w:r w:rsidRPr="000D7739">
              <w:t xml:space="preserve"> 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8E1" w:rsidRPr="000D7739" w:rsidRDefault="007845BB" w:rsidP="00456EAC">
            <w:pPr>
              <w:jc w:val="center"/>
            </w:pPr>
            <w:r>
              <w:t>7 7</w:t>
            </w:r>
            <w:r w:rsidR="00650742" w:rsidRPr="000D7739">
              <w:t>88</w:t>
            </w:r>
          </w:p>
        </w:tc>
      </w:tr>
      <w:tr w:rsidR="00B868E1" w:rsidRPr="000D7739" w:rsidTr="00190B59">
        <w:trPr>
          <w:trHeight w:val="83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r w:rsidRPr="000D7739">
              <w:t>Машинист канатно-буксировочной дороги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r w:rsidRPr="000D7739">
              <w:t>среднее (полное) общее образование, стаж работы в должности не менее 3 лет</w:t>
            </w:r>
          </w:p>
          <w:p w:rsidR="00B868E1" w:rsidRPr="000D7739" w:rsidRDefault="00B868E1" w:rsidP="00456EAC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8E1" w:rsidRPr="000D7739" w:rsidRDefault="007845BB" w:rsidP="00650742">
            <w:pPr>
              <w:jc w:val="center"/>
            </w:pPr>
            <w:r>
              <w:t>7 070</w:t>
            </w:r>
          </w:p>
        </w:tc>
      </w:tr>
      <w:tr w:rsidR="00B868E1" w:rsidRPr="000D7739" w:rsidTr="00190B59">
        <w:trPr>
          <w:trHeight w:val="83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023C46">
            <w:pPr>
              <w:rPr>
                <w:b/>
              </w:rPr>
            </w:pPr>
            <w:r w:rsidRPr="000D7739">
              <w:t xml:space="preserve">Машинист </w:t>
            </w:r>
            <w:proofErr w:type="spellStart"/>
            <w:r w:rsidRPr="000D7739">
              <w:t>снегоутрамбо-вочной</w:t>
            </w:r>
            <w:proofErr w:type="spellEnd"/>
            <w:r w:rsidRPr="000D7739">
              <w:t xml:space="preserve"> техники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023C46">
            <w:r w:rsidRPr="000D7739">
              <w:t>Среднее (полное) общее образование, стаж работы в должности не менее 3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8E1" w:rsidRPr="000D7739" w:rsidRDefault="007845BB" w:rsidP="00650742">
            <w:pPr>
              <w:jc w:val="center"/>
            </w:pPr>
            <w:r>
              <w:t>7 070</w:t>
            </w:r>
          </w:p>
        </w:tc>
      </w:tr>
      <w:tr w:rsidR="00B868E1" w:rsidRPr="000D7739" w:rsidTr="00190B59">
        <w:trPr>
          <w:trHeight w:val="836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/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8E1" w:rsidRPr="000D7739" w:rsidRDefault="00B868E1" w:rsidP="00456EAC">
            <w:r w:rsidRPr="000D7739">
              <w:t>Среднее (полное образование), наличие соответствующей водительской категории и подкатегории, стаж работы в должности не 5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8E1" w:rsidRPr="000D7739" w:rsidRDefault="007845BB" w:rsidP="00456EAC">
            <w:pPr>
              <w:jc w:val="center"/>
            </w:pPr>
            <w:r>
              <w:t>7 7</w:t>
            </w:r>
            <w:r w:rsidR="00650742" w:rsidRPr="000D7739">
              <w:t>88</w:t>
            </w:r>
          </w:p>
        </w:tc>
      </w:tr>
    </w:tbl>
    <w:p w:rsidR="00F21162" w:rsidRPr="00363465" w:rsidRDefault="00F21162" w:rsidP="008D61BE">
      <w:pPr>
        <w:tabs>
          <w:tab w:val="left" w:pos="1216"/>
        </w:tabs>
        <w:spacing w:line="313" w:lineRule="exact"/>
        <w:ind w:right="140"/>
        <w:jc w:val="both"/>
        <w:rPr>
          <w:sz w:val="28"/>
          <w:szCs w:val="28"/>
        </w:rPr>
      </w:pPr>
    </w:p>
    <w:sectPr w:rsidR="00F21162" w:rsidRPr="00363465" w:rsidSect="007845BB">
      <w:headerReference w:type="default" r:id="rId9"/>
      <w:pgSz w:w="11900" w:h="16840"/>
      <w:pgMar w:top="1344" w:right="703" w:bottom="993" w:left="1712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B19" w:rsidRDefault="00D65B19" w:rsidP="00762D96">
      <w:r>
        <w:separator/>
      </w:r>
    </w:p>
  </w:endnote>
  <w:endnote w:type="continuationSeparator" w:id="0">
    <w:p w:rsidR="00D65B19" w:rsidRDefault="00D65B19" w:rsidP="0076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B19" w:rsidRDefault="00D65B19" w:rsidP="00762D96">
      <w:r>
        <w:separator/>
      </w:r>
    </w:p>
  </w:footnote>
  <w:footnote w:type="continuationSeparator" w:id="0">
    <w:p w:rsidR="00D65B19" w:rsidRDefault="00D65B19" w:rsidP="00762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2860"/>
      <w:showingPlcHdr/>
    </w:sdtPr>
    <w:sdtEndPr>
      <w:rPr>
        <w:sz w:val="28"/>
      </w:rPr>
    </w:sdtEndPr>
    <w:sdtContent>
      <w:p w:rsidR="00693758" w:rsidRPr="00762D96" w:rsidRDefault="00693758" w:rsidP="00762D96">
        <w:pPr>
          <w:pStyle w:val="ad"/>
          <w:jc w:val="center"/>
          <w:rPr>
            <w:sz w:val="28"/>
          </w:rPr>
        </w:pPr>
        <w:r>
          <w:t xml:space="preserve">     </w:t>
        </w:r>
      </w:p>
    </w:sdtContent>
  </w:sdt>
  <w:p w:rsidR="00693758" w:rsidRDefault="0069375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00000006"/>
    <w:lvl w:ilvl="0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9"/>
    <w:multiLevelType w:val="multilevel"/>
    <w:tmpl w:val="00000008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0000019"/>
    <w:multiLevelType w:val="multilevel"/>
    <w:tmpl w:val="0000001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4">
    <w:nsid w:val="0000001D"/>
    <w:multiLevelType w:val="multilevel"/>
    <w:tmpl w:val="0000001C"/>
    <w:lvl w:ilvl="0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5">
    <w:nsid w:val="0000001F"/>
    <w:multiLevelType w:val="multilevel"/>
    <w:tmpl w:val="0000001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00000021"/>
    <w:multiLevelType w:val="multilevel"/>
    <w:tmpl w:val="0000002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01357C89"/>
    <w:multiLevelType w:val="multilevel"/>
    <w:tmpl w:val="4EB2766E"/>
    <w:lvl w:ilvl="0">
      <w:start w:val="1"/>
      <w:numFmt w:val="decimal"/>
      <w:lvlText w:val="%1."/>
      <w:lvlJc w:val="left"/>
      <w:pPr>
        <w:ind w:left="720" w:hanging="363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49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8">
    <w:nsid w:val="14FB0719"/>
    <w:multiLevelType w:val="hybridMultilevel"/>
    <w:tmpl w:val="3CBC64EE"/>
    <w:lvl w:ilvl="0" w:tplc="F27410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6295A15"/>
    <w:multiLevelType w:val="multilevel"/>
    <w:tmpl w:val="2940E1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DDC2AF2"/>
    <w:multiLevelType w:val="multilevel"/>
    <w:tmpl w:val="5ED0DBE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2427EF"/>
    <w:multiLevelType w:val="hybridMultilevel"/>
    <w:tmpl w:val="9CD04858"/>
    <w:lvl w:ilvl="0" w:tplc="D12404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2EF0799E"/>
    <w:multiLevelType w:val="multilevel"/>
    <w:tmpl w:val="DBCE0D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E72F64"/>
    <w:multiLevelType w:val="multilevel"/>
    <w:tmpl w:val="722EAA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6157949"/>
    <w:multiLevelType w:val="multilevel"/>
    <w:tmpl w:val="8DB4D77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B252CBE"/>
    <w:multiLevelType w:val="multilevel"/>
    <w:tmpl w:val="4946509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3D052DF1"/>
    <w:multiLevelType w:val="multilevel"/>
    <w:tmpl w:val="898418A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2160"/>
      </w:pPr>
      <w:rPr>
        <w:rFonts w:hint="default"/>
      </w:rPr>
    </w:lvl>
  </w:abstractNum>
  <w:abstractNum w:abstractNumId="27">
    <w:nsid w:val="40426565"/>
    <w:multiLevelType w:val="multilevel"/>
    <w:tmpl w:val="4D3A0FFA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3D90D1A"/>
    <w:multiLevelType w:val="multilevel"/>
    <w:tmpl w:val="A5AA0B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BD97B35"/>
    <w:multiLevelType w:val="multilevel"/>
    <w:tmpl w:val="347029AA"/>
    <w:lvl w:ilvl="0">
      <w:start w:val="7"/>
      <w:numFmt w:val="upperRoman"/>
      <w:lvlText w:val="%1."/>
      <w:lvlJc w:val="left"/>
      <w:pPr>
        <w:ind w:left="1245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5" w:hanging="1800"/>
      </w:pPr>
      <w:rPr>
        <w:rFonts w:hint="default"/>
      </w:rPr>
    </w:lvl>
  </w:abstractNum>
  <w:abstractNum w:abstractNumId="30">
    <w:nsid w:val="4CA80936"/>
    <w:multiLevelType w:val="multilevel"/>
    <w:tmpl w:val="39FCEFB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31">
    <w:nsid w:val="55EA2702"/>
    <w:multiLevelType w:val="hybridMultilevel"/>
    <w:tmpl w:val="ECDC528C"/>
    <w:lvl w:ilvl="0" w:tplc="FD10E4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5B6B57CF"/>
    <w:multiLevelType w:val="multilevel"/>
    <w:tmpl w:val="ACB29D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C3B15CC"/>
    <w:multiLevelType w:val="multilevel"/>
    <w:tmpl w:val="B4BE4A5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611243"/>
    <w:multiLevelType w:val="multilevel"/>
    <w:tmpl w:val="7B922A7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00416F2"/>
    <w:multiLevelType w:val="multilevel"/>
    <w:tmpl w:val="FA38F3C4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>
    <w:nsid w:val="7330474B"/>
    <w:multiLevelType w:val="multilevel"/>
    <w:tmpl w:val="93F23E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21"/>
  </w:num>
  <w:num w:numId="3">
    <w:abstractNumId w:val="17"/>
  </w:num>
  <w:num w:numId="4">
    <w:abstractNumId w:val="24"/>
  </w:num>
  <w:num w:numId="5">
    <w:abstractNumId w:val="32"/>
  </w:num>
  <w:num w:numId="6">
    <w:abstractNumId w:val="36"/>
  </w:num>
  <w:num w:numId="7">
    <w:abstractNumId w:val="28"/>
  </w:num>
  <w:num w:numId="8">
    <w:abstractNumId w:val="19"/>
  </w:num>
  <w:num w:numId="9">
    <w:abstractNumId w:val="23"/>
  </w:num>
  <w:num w:numId="10">
    <w:abstractNumId w:val="33"/>
  </w:num>
  <w:num w:numId="11">
    <w:abstractNumId w:val="26"/>
  </w:num>
  <w:num w:numId="12">
    <w:abstractNumId w:val="2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0"/>
  </w:num>
  <w:num w:numId="21">
    <w:abstractNumId w:val="11"/>
  </w:num>
  <w:num w:numId="22">
    <w:abstractNumId w:val="12"/>
  </w:num>
  <w:num w:numId="23">
    <w:abstractNumId w:val="34"/>
  </w:num>
  <w:num w:numId="24">
    <w:abstractNumId w:val="13"/>
  </w:num>
  <w:num w:numId="25">
    <w:abstractNumId w:val="0"/>
  </w:num>
  <w:num w:numId="26">
    <w:abstractNumId w:val="1"/>
  </w:num>
  <w:num w:numId="27">
    <w:abstractNumId w:val="2"/>
  </w:num>
  <w:num w:numId="28">
    <w:abstractNumId w:val="18"/>
  </w:num>
  <w:num w:numId="29">
    <w:abstractNumId w:val="14"/>
  </w:num>
  <w:num w:numId="30">
    <w:abstractNumId w:val="15"/>
  </w:num>
  <w:num w:numId="31">
    <w:abstractNumId w:val="16"/>
  </w:num>
  <w:num w:numId="32">
    <w:abstractNumId w:val="1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20" w:hanging="493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720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20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720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720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720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720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720" w:hanging="363"/>
        </w:pPr>
        <w:rPr>
          <w:rFonts w:hint="default"/>
        </w:rPr>
      </w:lvl>
    </w:lvlOverride>
  </w:num>
  <w:num w:numId="33">
    <w:abstractNumId w:val="30"/>
  </w:num>
  <w:num w:numId="34">
    <w:abstractNumId w:val="20"/>
  </w:num>
  <w:num w:numId="35">
    <w:abstractNumId w:val="35"/>
  </w:num>
  <w:num w:numId="36">
    <w:abstractNumId w:val="29"/>
  </w:num>
  <w:num w:numId="37">
    <w:abstractNumId w:val="2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hyphenationZone w:val="39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B87"/>
    <w:rsid w:val="0000375B"/>
    <w:rsid w:val="00003871"/>
    <w:rsid w:val="00007851"/>
    <w:rsid w:val="00011360"/>
    <w:rsid w:val="00014C45"/>
    <w:rsid w:val="00023C46"/>
    <w:rsid w:val="0002545C"/>
    <w:rsid w:val="000263B5"/>
    <w:rsid w:val="000303B5"/>
    <w:rsid w:val="00030822"/>
    <w:rsid w:val="000309DE"/>
    <w:rsid w:val="00034C0A"/>
    <w:rsid w:val="0004176D"/>
    <w:rsid w:val="00054FE3"/>
    <w:rsid w:val="00055D0F"/>
    <w:rsid w:val="0005787B"/>
    <w:rsid w:val="00062A95"/>
    <w:rsid w:val="00067C5A"/>
    <w:rsid w:val="00070137"/>
    <w:rsid w:val="00070420"/>
    <w:rsid w:val="00076E3E"/>
    <w:rsid w:val="00077A01"/>
    <w:rsid w:val="0009065D"/>
    <w:rsid w:val="000A31B7"/>
    <w:rsid w:val="000A606D"/>
    <w:rsid w:val="000B3E3F"/>
    <w:rsid w:val="000B6F2B"/>
    <w:rsid w:val="000C0148"/>
    <w:rsid w:val="000C2421"/>
    <w:rsid w:val="000D6571"/>
    <w:rsid w:val="000D7668"/>
    <w:rsid w:val="000D7739"/>
    <w:rsid w:val="000E0359"/>
    <w:rsid w:val="000E154C"/>
    <w:rsid w:val="000F5791"/>
    <w:rsid w:val="00117542"/>
    <w:rsid w:val="0013504A"/>
    <w:rsid w:val="00135334"/>
    <w:rsid w:val="00135F44"/>
    <w:rsid w:val="0013616A"/>
    <w:rsid w:val="00147400"/>
    <w:rsid w:val="00151C5A"/>
    <w:rsid w:val="00160501"/>
    <w:rsid w:val="00183216"/>
    <w:rsid w:val="00190B59"/>
    <w:rsid w:val="001929B6"/>
    <w:rsid w:val="001A2314"/>
    <w:rsid w:val="001A4487"/>
    <w:rsid w:val="001A532C"/>
    <w:rsid w:val="001A6CC5"/>
    <w:rsid w:val="001B3350"/>
    <w:rsid w:val="001B48E7"/>
    <w:rsid w:val="001C1966"/>
    <w:rsid w:val="001C422F"/>
    <w:rsid w:val="001C53A2"/>
    <w:rsid w:val="001C55F7"/>
    <w:rsid w:val="001D1D4A"/>
    <w:rsid w:val="001D5670"/>
    <w:rsid w:val="001E2850"/>
    <w:rsid w:val="001E557E"/>
    <w:rsid w:val="001F3811"/>
    <w:rsid w:val="001F634B"/>
    <w:rsid w:val="00207260"/>
    <w:rsid w:val="00211296"/>
    <w:rsid w:val="00213AD1"/>
    <w:rsid w:val="0021442F"/>
    <w:rsid w:val="0021484B"/>
    <w:rsid w:val="0022134F"/>
    <w:rsid w:val="00222866"/>
    <w:rsid w:val="00225B28"/>
    <w:rsid w:val="00225D79"/>
    <w:rsid w:val="00232B07"/>
    <w:rsid w:val="00242005"/>
    <w:rsid w:val="0024334F"/>
    <w:rsid w:val="00251DC4"/>
    <w:rsid w:val="00253D4A"/>
    <w:rsid w:val="00254AEB"/>
    <w:rsid w:val="00255062"/>
    <w:rsid w:val="00255A8C"/>
    <w:rsid w:val="00263A86"/>
    <w:rsid w:val="002704C4"/>
    <w:rsid w:val="00272ED2"/>
    <w:rsid w:val="0027634E"/>
    <w:rsid w:val="00276504"/>
    <w:rsid w:val="00276CE3"/>
    <w:rsid w:val="0027790C"/>
    <w:rsid w:val="002810AF"/>
    <w:rsid w:val="0028463E"/>
    <w:rsid w:val="00284A9F"/>
    <w:rsid w:val="00286E5D"/>
    <w:rsid w:val="00291443"/>
    <w:rsid w:val="00291B1A"/>
    <w:rsid w:val="00295904"/>
    <w:rsid w:val="00297FFD"/>
    <w:rsid w:val="002A0B9F"/>
    <w:rsid w:val="002A379A"/>
    <w:rsid w:val="002B6553"/>
    <w:rsid w:val="002C2AC9"/>
    <w:rsid w:val="002C565B"/>
    <w:rsid w:val="002D3593"/>
    <w:rsid w:val="002D372C"/>
    <w:rsid w:val="002E2873"/>
    <w:rsid w:val="002F09C0"/>
    <w:rsid w:val="002F363F"/>
    <w:rsid w:val="002F396C"/>
    <w:rsid w:val="002F6235"/>
    <w:rsid w:val="00300D51"/>
    <w:rsid w:val="003028E7"/>
    <w:rsid w:val="00310558"/>
    <w:rsid w:val="00315F5D"/>
    <w:rsid w:val="00317887"/>
    <w:rsid w:val="00325C04"/>
    <w:rsid w:val="00326897"/>
    <w:rsid w:val="003269E1"/>
    <w:rsid w:val="00326AF2"/>
    <w:rsid w:val="00330688"/>
    <w:rsid w:val="00331B98"/>
    <w:rsid w:val="00332D52"/>
    <w:rsid w:val="00340F34"/>
    <w:rsid w:val="003443B8"/>
    <w:rsid w:val="00344A80"/>
    <w:rsid w:val="0034591D"/>
    <w:rsid w:val="00347964"/>
    <w:rsid w:val="0035243F"/>
    <w:rsid w:val="00356736"/>
    <w:rsid w:val="003571C0"/>
    <w:rsid w:val="00363465"/>
    <w:rsid w:val="00366DE2"/>
    <w:rsid w:val="00367825"/>
    <w:rsid w:val="00370EBD"/>
    <w:rsid w:val="00372F8A"/>
    <w:rsid w:val="00374D11"/>
    <w:rsid w:val="003820D6"/>
    <w:rsid w:val="00387276"/>
    <w:rsid w:val="003947D0"/>
    <w:rsid w:val="003A53C0"/>
    <w:rsid w:val="003A570D"/>
    <w:rsid w:val="003B23E9"/>
    <w:rsid w:val="003C1861"/>
    <w:rsid w:val="003C3ED3"/>
    <w:rsid w:val="003C60B1"/>
    <w:rsid w:val="003C7F57"/>
    <w:rsid w:val="003D1B87"/>
    <w:rsid w:val="003D1F72"/>
    <w:rsid w:val="003D29B7"/>
    <w:rsid w:val="003D3466"/>
    <w:rsid w:val="003D7ED5"/>
    <w:rsid w:val="003E00BA"/>
    <w:rsid w:val="003E21BF"/>
    <w:rsid w:val="003F4BFC"/>
    <w:rsid w:val="003F661E"/>
    <w:rsid w:val="00403CD7"/>
    <w:rsid w:val="00414079"/>
    <w:rsid w:val="0041741E"/>
    <w:rsid w:val="00420DD3"/>
    <w:rsid w:val="00422F57"/>
    <w:rsid w:val="00423E72"/>
    <w:rsid w:val="004249C5"/>
    <w:rsid w:val="00425166"/>
    <w:rsid w:val="00425D2D"/>
    <w:rsid w:val="004367A7"/>
    <w:rsid w:val="00441DD0"/>
    <w:rsid w:val="00444A10"/>
    <w:rsid w:val="0044667B"/>
    <w:rsid w:val="00446B34"/>
    <w:rsid w:val="00453393"/>
    <w:rsid w:val="00456EAC"/>
    <w:rsid w:val="004628F6"/>
    <w:rsid w:val="00463CAB"/>
    <w:rsid w:val="00465ADD"/>
    <w:rsid w:val="00465F29"/>
    <w:rsid w:val="004706F9"/>
    <w:rsid w:val="00470F8D"/>
    <w:rsid w:val="004772A8"/>
    <w:rsid w:val="00481401"/>
    <w:rsid w:val="004847A8"/>
    <w:rsid w:val="004876D9"/>
    <w:rsid w:val="00490213"/>
    <w:rsid w:val="00496215"/>
    <w:rsid w:val="004A6E7B"/>
    <w:rsid w:val="004B0A05"/>
    <w:rsid w:val="004C2F9B"/>
    <w:rsid w:val="004D03BC"/>
    <w:rsid w:val="004D48BF"/>
    <w:rsid w:val="004D57C1"/>
    <w:rsid w:val="004D60FB"/>
    <w:rsid w:val="004D7F90"/>
    <w:rsid w:val="004E40A2"/>
    <w:rsid w:val="004E59D6"/>
    <w:rsid w:val="004F5E45"/>
    <w:rsid w:val="004F7291"/>
    <w:rsid w:val="005064F2"/>
    <w:rsid w:val="00507FE4"/>
    <w:rsid w:val="00513664"/>
    <w:rsid w:val="00517C49"/>
    <w:rsid w:val="00521D84"/>
    <w:rsid w:val="00522409"/>
    <w:rsid w:val="00540F22"/>
    <w:rsid w:val="00542135"/>
    <w:rsid w:val="00546FC2"/>
    <w:rsid w:val="005474A0"/>
    <w:rsid w:val="00550A9F"/>
    <w:rsid w:val="005520D4"/>
    <w:rsid w:val="00555BC9"/>
    <w:rsid w:val="00561A85"/>
    <w:rsid w:val="0056540F"/>
    <w:rsid w:val="00566BD6"/>
    <w:rsid w:val="005719EB"/>
    <w:rsid w:val="00571BB1"/>
    <w:rsid w:val="005805BA"/>
    <w:rsid w:val="005900DD"/>
    <w:rsid w:val="005A640D"/>
    <w:rsid w:val="005A6698"/>
    <w:rsid w:val="005B0150"/>
    <w:rsid w:val="005B5656"/>
    <w:rsid w:val="005C73A8"/>
    <w:rsid w:val="005D67A9"/>
    <w:rsid w:val="005E0A8E"/>
    <w:rsid w:val="005E4DFF"/>
    <w:rsid w:val="005E65FA"/>
    <w:rsid w:val="005E6C83"/>
    <w:rsid w:val="005F5B27"/>
    <w:rsid w:val="005F5E72"/>
    <w:rsid w:val="005F5F57"/>
    <w:rsid w:val="00600544"/>
    <w:rsid w:val="006051A1"/>
    <w:rsid w:val="00605BBC"/>
    <w:rsid w:val="00606BCA"/>
    <w:rsid w:val="00607D39"/>
    <w:rsid w:val="00617777"/>
    <w:rsid w:val="00620046"/>
    <w:rsid w:val="006213A9"/>
    <w:rsid w:val="006214F3"/>
    <w:rsid w:val="00621A3E"/>
    <w:rsid w:val="00633BD8"/>
    <w:rsid w:val="00635ADB"/>
    <w:rsid w:val="00636F20"/>
    <w:rsid w:val="006467DE"/>
    <w:rsid w:val="00647114"/>
    <w:rsid w:val="006506C4"/>
    <w:rsid w:val="00650742"/>
    <w:rsid w:val="0065131C"/>
    <w:rsid w:val="00654A2B"/>
    <w:rsid w:val="00654F70"/>
    <w:rsid w:val="00655E79"/>
    <w:rsid w:val="006615BA"/>
    <w:rsid w:val="00665398"/>
    <w:rsid w:val="00675EE2"/>
    <w:rsid w:val="00693758"/>
    <w:rsid w:val="006946EA"/>
    <w:rsid w:val="006B54B4"/>
    <w:rsid w:val="006C018C"/>
    <w:rsid w:val="006C2ADF"/>
    <w:rsid w:val="006C5207"/>
    <w:rsid w:val="006E718C"/>
    <w:rsid w:val="006F4156"/>
    <w:rsid w:val="00703C25"/>
    <w:rsid w:val="0070484A"/>
    <w:rsid w:val="007059C1"/>
    <w:rsid w:val="00712AEC"/>
    <w:rsid w:val="00715DB9"/>
    <w:rsid w:val="007208EF"/>
    <w:rsid w:val="00723BEF"/>
    <w:rsid w:val="00727919"/>
    <w:rsid w:val="007312B3"/>
    <w:rsid w:val="00734ABD"/>
    <w:rsid w:val="00737509"/>
    <w:rsid w:val="00737B92"/>
    <w:rsid w:val="0074258B"/>
    <w:rsid w:val="007458B4"/>
    <w:rsid w:val="00750759"/>
    <w:rsid w:val="0075154D"/>
    <w:rsid w:val="00752116"/>
    <w:rsid w:val="007526D2"/>
    <w:rsid w:val="007542A8"/>
    <w:rsid w:val="007579F6"/>
    <w:rsid w:val="00760438"/>
    <w:rsid w:val="007607A7"/>
    <w:rsid w:val="00762D96"/>
    <w:rsid w:val="007643AB"/>
    <w:rsid w:val="007665CA"/>
    <w:rsid w:val="00766F33"/>
    <w:rsid w:val="007677E8"/>
    <w:rsid w:val="00770E1E"/>
    <w:rsid w:val="00771AC9"/>
    <w:rsid w:val="00782BCA"/>
    <w:rsid w:val="007845BB"/>
    <w:rsid w:val="00787C30"/>
    <w:rsid w:val="00793753"/>
    <w:rsid w:val="0079774D"/>
    <w:rsid w:val="007A5949"/>
    <w:rsid w:val="007A600C"/>
    <w:rsid w:val="007B7547"/>
    <w:rsid w:val="007C37E8"/>
    <w:rsid w:val="007C3FBA"/>
    <w:rsid w:val="007C5258"/>
    <w:rsid w:val="007C700E"/>
    <w:rsid w:val="007D0243"/>
    <w:rsid w:val="007D1560"/>
    <w:rsid w:val="007D662F"/>
    <w:rsid w:val="007D7F3D"/>
    <w:rsid w:val="007E2EDB"/>
    <w:rsid w:val="007E4A09"/>
    <w:rsid w:val="007E7E4B"/>
    <w:rsid w:val="007F0921"/>
    <w:rsid w:val="007F2F88"/>
    <w:rsid w:val="007F49CE"/>
    <w:rsid w:val="00801094"/>
    <w:rsid w:val="00801B42"/>
    <w:rsid w:val="008100D0"/>
    <w:rsid w:val="008202FD"/>
    <w:rsid w:val="008218BB"/>
    <w:rsid w:val="00825F02"/>
    <w:rsid w:val="008276C0"/>
    <w:rsid w:val="0083414D"/>
    <w:rsid w:val="008538AC"/>
    <w:rsid w:val="008556EC"/>
    <w:rsid w:val="00857FAA"/>
    <w:rsid w:val="00861E8F"/>
    <w:rsid w:val="00862785"/>
    <w:rsid w:val="00862A7E"/>
    <w:rsid w:val="00863131"/>
    <w:rsid w:val="00867C2C"/>
    <w:rsid w:val="0087441B"/>
    <w:rsid w:val="0089155F"/>
    <w:rsid w:val="00892FC4"/>
    <w:rsid w:val="008A076F"/>
    <w:rsid w:val="008A1288"/>
    <w:rsid w:val="008A28E5"/>
    <w:rsid w:val="008B107B"/>
    <w:rsid w:val="008C4E73"/>
    <w:rsid w:val="008D4DCB"/>
    <w:rsid w:val="008D61BE"/>
    <w:rsid w:val="008E28AC"/>
    <w:rsid w:val="008E5E46"/>
    <w:rsid w:val="008F351E"/>
    <w:rsid w:val="0091202F"/>
    <w:rsid w:val="00914D59"/>
    <w:rsid w:val="009154DC"/>
    <w:rsid w:val="00915703"/>
    <w:rsid w:val="00925752"/>
    <w:rsid w:val="009320A3"/>
    <w:rsid w:val="00934AB7"/>
    <w:rsid w:val="00935149"/>
    <w:rsid w:val="00950019"/>
    <w:rsid w:val="00951FBF"/>
    <w:rsid w:val="00957991"/>
    <w:rsid w:val="00961847"/>
    <w:rsid w:val="00962C42"/>
    <w:rsid w:val="00972644"/>
    <w:rsid w:val="00981A96"/>
    <w:rsid w:val="00986CC2"/>
    <w:rsid w:val="00990281"/>
    <w:rsid w:val="009A0F59"/>
    <w:rsid w:val="009A76C0"/>
    <w:rsid w:val="009B7136"/>
    <w:rsid w:val="009C2528"/>
    <w:rsid w:val="009C3C4A"/>
    <w:rsid w:val="009D0BDF"/>
    <w:rsid w:val="009D6258"/>
    <w:rsid w:val="009D670B"/>
    <w:rsid w:val="009E3649"/>
    <w:rsid w:val="009E4E60"/>
    <w:rsid w:val="00A00552"/>
    <w:rsid w:val="00A013CA"/>
    <w:rsid w:val="00A048F7"/>
    <w:rsid w:val="00A15BE8"/>
    <w:rsid w:val="00A161B2"/>
    <w:rsid w:val="00A24B6A"/>
    <w:rsid w:val="00A25EA9"/>
    <w:rsid w:val="00A32F37"/>
    <w:rsid w:val="00A342BD"/>
    <w:rsid w:val="00A3446A"/>
    <w:rsid w:val="00A411D9"/>
    <w:rsid w:val="00A46D7D"/>
    <w:rsid w:val="00A542EA"/>
    <w:rsid w:val="00A630FE"/>
    <w:rsid w:val="00A64353"/>
    <w:rsid w:val="00A64A5C"/>
    <w:rsid w:val="00A66A36"/>
    <w:rsid w:val="00A67269"/>
    <w:rsid w:val="00A67BBB"/>
    <w:rsid w:val="00A715ED"/>
    <w:rsid w:val="00A871A0"/>
    <w:rsid w:val="00A907A3"/>
    <w:rsid w:val="00A95FCC"/>
    <w:rsid w:val="00AA0FDB"/>
    <w:rsid w:val="00AB0189"/>
    <w:rsid w:val="00AB0221"/>
    <w:rsid w:val="00AB1D84"/>
    <w:rsid w:val="00AB45A5"/>
    <w:rsid w:val="00AC0ECB"/>
    <w:rsid w:val="00AD3349"/>
    <w:rsid w:val="00AD43E3"/>
    <w:rsid w:val="00AE06AD"/>
    <w:rsid w:val="00AE31A5"/>
    <w:rsid w:val="00AF4D0B"/>
    <w:rsid w:val="00AF4F64"/>
    <w:rsid w:val="00B02873"/>
    <w:rsid w:val="00B443F1"/>
    <w:rsid w:val="00B4613C"/>
    <w:rsid w:val="00B46556"/>
    <w:rsid w:val="00B466A2"/>
    <w:rsid w:val="00B5487C"/>
    <w:rsid w:val="00B55AC2"/>
    <w:rsid w:val="00B563AA"/>
    <w:rsid w:val="00B6453B"/>
    <w:rsid w:val="00B70390"/>
    <w:rsid w:val="00B7297A"/>
    <w:rsid w:val="00B76860"/>
    <w:rsid w:val="00B822E5"/>
    <w:rsid w:val="00B83F15"/>
    <w:rsid w:val="00B84670"/>
    <w:rsid w:val="00B868E1"/>
    <w:rsid w:val="00B9177F"/>
    <w:rsid w:val="00B969AB"/>
    <w:rsid w:val="00B97C8C"/>
    <w:rsid w:val="00B97D11"/>
    <w:rsid w:val="00BA4997"/>
    <w:rsid w:val="00BA7342"/>
    <w:rsid w:val="00BB2F68"/>
    <w:rsid w:val="00BC527C"/>
    <w:rsid w:val="00BC62D8"/>
    <w:rsid w:val="00BD79E1"/>
    <w:rsid w:val="00BE312D"/>
    <w:rsid w:val="00BE442B"/>
    <w:rsid w:val="00BF098A"/>
    <w:rsid w:val="00BF7319"/>
    <w:rsid w:val="00BF7750"/>
    <w:rsid w:val="00C02801"/>
    <w:rsid w:val="00C133F6"/>
    <w:rsid w:val="00C20C05"/>
    <w:rsid w:val="00C37760"/>
    <w:rsid w:val="00C41602"/>
    <w:rsid w:val="00C556C5"/>
    <w:rsid w:val="00C71004"/>
    <w:rsid w:val="00C72A24"/>
    <w:rsid w:val="00C73C34"/>
    <w:rsid w:val="00C83E21"/>
    <w:rsid w:val="00C856C0"/>
    <w:rsid w:val="00C865C5"/>
    <w:rsid w:val="00C979F1"/>
    <w:rsid w:val="00CA213C"/>
    <w:rsid w:val="00CB6D75"/>
    <w:rsid w:val="00CC254F"/>
    <w:rsid w:val="00CD29E4"/>
    <w:rsid w:val="00CD3497"/>
    <w:rsid w:val="00CD5024"/>
    <w:rsid w:val="00CE0661"/>
    <w:rsid w:val="00CE218C"/>
    <w:rsid w:val="00D1406D"/>
    <w:rsid w:val="00D15DC3"/>
    <w:rsid w:val="00D16257"/>
    <w:rsid w:val="00D17917"/>
    <w:rsid w:val="00D26582"/>
    <w:rsid w:val="00D26A08"/>
    <w:rsid w:val="00D32FEE"/>
    <w:rsid w:val="00D33234"/>
    <w:rsid w:val="00D3381E"/>
    <w:rsid w:val="00D4047E"/>
    <w:rsid w:val="00D424F9"/>
    <w:rsid w:val="00D45301"/>
    <w:rsid w:val="00D654AD"/>
    <w:rsid w:val="00D65B19"/>
    <w:rsid w:val="00D7333B"/>
    <w:rsid w:val="00D84038"/>
    <w:rsid w:val="00D964FC"/>
    <w:rsid w:val="00DA7D4E"/>
    <w:rsid w:val="00DB00D8"/>
    <w:rsid w:val="00DB3933"/>
    <w:rsid w:val="00DC11B4"/>
    <w:rsid w:val="00DE01E7"/>
    <w:rsid w:val="00DF7106"/>
    <w:rsid w:val="00E04FFA"/>
    <w:rsid w:val="00E11F02"/>
    <w:rsid w:val="00E12018"/>
    <w:rsid w:val="00E22382"/>
    <w:rsid w:val="00E22C30"/>
    <w:rsid w:val="00E23F83"/>
    <w:rsid w:val="00E2496A"/>
    <w:rsid w:val="00E33428"/>
    <w:rsid w:val="00E41A6F"/>
    <w:rsid w:val="00E440D3"/>
    <w:rsid w:val="00E46791"/>
    <w:rsid w:val="00E61A33"/>
    <w:rsid w:val="00E645A7"/>
    <w:rsid w:val="00E70B0E"/>
    <w:rsid w:val="00E810E0"/>
    <w:rsid w:val="00E8505C"/>
    <w:rsid w:val="00E850FC"/>
    <w:rsid w:val="00E91913"/>
    <w:rsid w:val="00E91DBF"/>
    <w:rsid w:val="00E91F54"/>
    <w:rsid w:val="00E922A1"/>
    <w:rsid w:val="00EA5C09"/>
    <w:rsid w:val="00EA5F93"/>
    <w:rsid w:val="00EB1D49"/>
    <w:rsid w:val="00EB7B19"/>
    <w:rsid w:val="00EC0770"/>
    <w:rsid w:val="00EC2D17"/>
    <w:rsid w:val="00EC5A4C"/>
    <w:rsid w:val="00EC7E0A"/>
    <w:rsid w:val="00ED0A28"/>
    <w:rsid w:val="00ED6A01"/>
    <w:rsid w:val="00EF4AA4"/>
    <w:rsid w:val="00F11427"/>
    <w:rsid w:val="00F118DE"/>
    <w:rsid w:val="00F130C7"/>
    <w:rsid w:val="00F136DE"/>
    <w:rsid w:val="00F21162"/>
    <w:rsid w:val="00F233A9"/>
    <w:rsid w:val="00F24AE5"/>
    <w:rsid w:val="00F24F99"/>
    <w:rsid w:val="00F334EC"/>
    <w:rsid w:val="00F37003"/>
    <w:rsid w:val="00F415CF"/>
    <w:rsid w:val="00F534B5"/>
    <w:rsid w:val="00F5459D"/>
    <w:rsid w:val="00F56F6D"/>
    <w:rsid w:val="00F57513"/>
    <w:rsid w:val="00F60366"/>
    <w:rsid w:val="00F64934"/>
    <w:rsid w:val="00F672F3"/>
    <w:rsid w:val="00F67EF3"/>
    <w:rsid w:val="00F71594"/>
    <w:rsid w:val="00F72F88"/>
    <w:rsid w:val="00F75870"/>
    <w:rsid w:val="00F82106"/>
    <w:rsid w:val="00F82931"/>
    <w:rsid w:val="00F901BF"/>
    <w:rsid w:val="00F90ECE"/>
    <w:rsid w:val="00F912D9"/>
    <w:rsid w:val="00F918E9"/>
    <w:rsid w:val="00F952EB"/>
    <w:rsid w:val="00FA0A48"/>
    <w:rsid w:val="00FA2DAC"/>
    <w:rsid w:val="00FA2E3A"/>
    <w:rsid w:val="00FA7FFD"/>
    <w:rsid w:val="00FB47F1"/>
    <w:rsid w:val="00FB5C68"/>
    <w:rsid w:val="00FB787F"/>
    <w:rsid w:val="00FC2806"/>
    <w:rsid w:val="00FC5133"/>
    <w:rsid w:val="00FD0D11"/>
    <w:rsid w:val="00FD1EE9"/>
    <w:rsid w:val="00FD761A"/>
    <w:rsid w:val="00FE52BC"/>
    <w:rsid w:val="00FF0932"/>
    <w:rsid w:val="00FF1143"/>
    <w:rsid w:val="00FF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D1B87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pacing w:val="200"/>
      <w:sz w:val="4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1B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1B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1B87"/>
    <w:rPr>
      <w:rFonts w:ascii="Times New Roman" w:eastAsia="Times New Roman" w:hAnsi="Times New Roman" w:cs="Times New Roman"/>
      <w:b/>
      <w:spacing w:val="200"/>
      <w:sz w:val="40"/>
      <w:szCs w:val="20"/>
      <w:lang w:eastAsia="ru-RU"/>
    </w:rPr>
  </w:style>
  <w:style w:type="paragraph" w:styleId="a3">
    <w:name w:val="Title"/>
    <w:basedOn w:val="a"/>
    <w:link w:val="a4"/>
    <w:qFormat/>
    <w:rsid w:val="003D1B87"/>
    <w:pPr>
      <w:overflowPunct w:val="0"/>
      <w:autoSpaceDE w:val="0"/>
      <w:autoSpaceDN w:val="0"/>
      <w:adjustRightInd w:val="0"/>
      <w:jc w:val="center"/>
    </w:pPr>
    <w:rPr>
      <w:bCs/>
      <w:smallCaps/>
      <w:sz w:val="28"/>
      <w:szCs w:val="20"/>
    </w:rPr>
  </w:style>
  <w:style w:type="character" w:customStyle="1" w:styleId="a4">
    <w:name w:val="Название Знак"/>
    <w:basedOn w:val="a0"/>
    <w:link w:val="a3"/>
    <w:rsid w:val="003D1B87"/>
    <w:rPr>
      <w:rFonts w:ascii="Times New Roman" w:eastAsia="Times New Roman" w:hAnsi="Times New Roman" w:cs="Times New Roman"/>
      <w:bCs/>
      <w:smallCaps/>
      <w:sz w:val="28"/>
      <w:szCs w:val="20"/>
      <w:lang w:eastAsia="ru-RU"/>
    </w:rPr>
  </w:style>
  <w:style w:type="paragraph" w:customStyle="1" w:styleId="a5">
    <w:name w:val="распоряжение"/>
    <w:basedOn w:val="a"/>
    <w:next w:val="a6"/>
    <w:rsid w:val="003D1B87"/>
    <w:pPr>
      <w:overflowPunct w:val="0"/>
      <w:autoSpaceDE w:val="0"/>
      <w:autoSpaceDN w:val="0"/>
      <w:adjustRightInd w:val="0"/>
      <w:jc w:val="center"/>
    </w:pPr>
    <w:rPr>
      <w:sz w:val="20"/>
      <w:szCs w:val="20"/>
    </w:rPr>
  </w:style>
  <w:style w:type="paragraph" w:styleId="a6">
    <w:name w:val="Body Text"/>
    <w:basedOn w:val="a"/>
    <w:link w:val="a7"/>
    <w:uiPriority w:val="99"/>
    <w:semiHidden/>
    <w:unhideWhenUsed/>
    <w:rsid w:val="003D1B8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D1B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1B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1B8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3D1B8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D1B8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3D1B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F381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381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762D9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62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62D9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62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474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474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BF7750"/>
    <w:pPr>
      <w:ind w:left="720"/>
      <w:contextualSpacing/>
    </w:pPr>
  </w:style>
  <w:style w:type="character" w:customStyle="1" w:styleId="3Exact">
    <w:name w:val="Основной текст (3) Exact"/>
    <w:link w:val="31"/>
    <w:rsid w:val="008F35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 (2)_"/>
    <w:link w:val="24"/>
    <w:uiPriority w:val="99"/>
    <w:rsid w:val="008F35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uiPriority w:val="99"/>
    <w:rsid w:val="008F35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link w:val="10"/>
    <w:uiPriority w:val="99"/>
    <w:rsid w:val="008F35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Calibri0pt">
    <w:name w:val="Основной текст (2) + Calibri;Полужирный;Интервал 0 pt"/>
    <w:rsid w:val="008F351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1">
    <w:name w:val="Основной текст (3)"/>
    <w:basedOn w:val="a"/>
    <w:link w:val="3Exact"/>
    <w:uiPriority w:val="99"/>
    <w:rsid w:val="008F351E"/>
    <w:pPr>
      <w:widowControl w:val="0"/>
      <w:shd w:val="clear" w:color="auto" w:fill="FFFFFF"/>
      <w:spacing w:after="120" w:line="0" w:lineRule="atLeast"/>
    </w:pPr>
    <w:rPr>
      <w:sz w:val="22"/>
      <w:szCs w:val="22"/>
      <w:lang w:eastAsia="en-US"/>
    </w:rPr>
  </w:style>
  <w:style w:type="paragraph" w:customStyle="1" w:styleId="24">
    <w:name w:val="Основной текст (2)"/>
    <w:basedOn w:val="a"/>
    <w:link w:val="23"/>
    <w:uiPriority w:val="99"/>
    <w:rsid w:val="008F351E"/>
    <w:pPr>
      <w:widowControl w:val="0"/>
      <w:shd w:val="clear" w:color="auto" w:fill="FFFFFF"/>
      <w:spacing w:line="306" w:lineRule="exact"/>
      <w:jc w:val="both"/>
    </w:pPr>
    <w:rPr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uiPriority w:val="99"/>
    <w:rsid w:val="008F351E"/>
    <w:pPr>
      <w:widowControl w:val="0"/>
      <w:shd w:val="clear" w:color="auto" w:fill="FFFFFF"/>
      <w:spacing w:line="306" w:lineRule="exact"/>
      <w:ind w:firstLine="740"/>
      <w:jc w:val="both"/>
      <w:outlineLvl w:val="0"/>
    </w:pPr>
    <w:rPr>
      <w:sz w:val="26"/>
      <w:szCs w:val="26"/>
      <w:lang w:eastAsia="en-US"/>
    </w:rPr>
  </w:style>
  <w:style w:type="character" w:customStyle="1" w:styleId="25">
    <w:name w:val="Заголовок №2_"/>
    <w:link w:val="26"/>
    <w:uiPriority w:val="99"/>
    <w:rsid w:val="00E810E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2">
    <w:name w:val="Основной текст (3)_"/>
    <w:uiPriority w:val="99"/>
    <w:rsid w:val="00E810E0"/>
    <w:rPr>
      <w:rFonts w:ascii="Times New Roman" w:hAnsi="Times New Roman" w:cs="Times New Roman"/>
      <w:w w:val="80"/>
      <w:sz w:val="34"/>
      <w:szCs w:val="34"/>
      <w:u w:val="none"/>
    </w:rPr>
  </w:style>
  <w:style w:type="character" w:customStyle="1" w:styleId="217pt">
    <w:name w:val="Основной текст (2) + 17 pt"/>
    <w:aliases w:val="Масштаб 80%"/>
    <w:uiPriority w:val="99"/>
    <w:rsid w:val="00E810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80"/>
      <w:sz w:val="34"/>
      <w:szCs w:val="34"/>
      <w:u w:val="none"/>
    </w:rPr>
  </w:style>
  <w:style w:type="paragraph" w:customStyle="1" w:styleId="26">
    <w:name w:val="Заголовок №2"/>
    <w:basedOn w:val="a"/>
    <w:link w:val="25"/>
    <w:uiPriority w:val="99"/>
    <w:rsid w:val="00E810E0"/>
    <w:pPr>
      <w:widowControl w:val="0"/>
      <w:shd w:val="clear" w:color="auto" w:fill="FFFFFF"/>
      <w:spacing w:line="310" w:lineRule="exact"/>
      <w:jc w:val="both"/>
      <w:outlineLvl w:val="1"/>
    </w:pPr>
    <w:rPr>
      <w:rFonts w:eastAsiaTheme="minorHAnsi"/>
      <w:sz w:val="26"/>
      <w:szCs w:val="26"/>
      <w:lang w:eastAsia="en-US"/>
    </w:rPr>
  </w:style>
  <w:style w:type="character" w:customStyle="1" w:styleId="2LucidaSansUnicode">
    <w:name w:val="Основной текст (2) + Lucida Sans Unicode"/>
    <w:aliases w:val="10,5 pt"/>
    <w:uiPriority w:val="99"/>
    <w:rsid w:val="00D84038"/>
    <w:rPr>
      <w:rFonts w:ascii="Lucida Sans Unicode" w:eastAsia="Times New Roman" w:hAnsi="Lucida Sans Unicode" w:cs="Lucida Sans Unicod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LucidaSansUnicode1">
    <w:name w:val="Основной текст (2) + Lucida Sans Unicode1"/>
    <w:aliases w:val="9 pt"/>
    <w:uiPriority w:val="99"/>
    <w:rsid w:val="00D84038"/>
    <w:rPr>
      <w:rFonts w:ascii="Lucida Sans Unicode" w:eastAsia="Times New Roman" w:hAnsi="Lucida Sans Unicode" w:cs="Lucida Sans Unicod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Exact">
    <w:name w:val="Основной текст (4) Exact"/>
    <w:uiPriority w:val="99"/>
    <w:rsid w:val="00F952EB"/>
    <w:rPr>
      <w:rFonts w:ascii="Times New Roman" w:hAnsi="Times New Roman" w:cs="Times New Roman"/>
      <w:sz w:val="22"/>
      <w:szCs w:val="22"/>
      <w:u w:val="none"/>
    </w:rPr>
  </w:style>
  <w:style w:type="character" w:customStyle="1" w:styleId="4Exact1">
    <w:name w:val="Основной текст (4) Exact1"/>
    <w:uiPriority w:val="99"/>
    <w:rsid w:val="00F952EB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</w:rPr>
  </w:style>
  <w:style w:type="character" w:customStyle="1" w:styleId="41">
    <w:name w:val="Основной текст (4)_"/>
    <w:link w:val="42"/>
    <w:uiPriority w:val="99"/>
    <w:rsid w:val="00F952EB"/>
    <w:rPr>
      <w:rFonts w:ascii="Times New Roman" w:hAnsi="Times New Roman" w:cs="Times New Roman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F952EB"/>
    <w:pPr>
      <w:widowControl w:val="0"/>
      <w:shd w:val="clear" w:color="auto" w:fill="FFFFFF"/>
      <w:spacing w:line="263" w:lineRule="exact"/>
      <w:jc w:val="both"/>
    </w:pPr>
    <w:rPr>
      <w:rFonts w:eastAsiaTheme="minorHAnsi"/>
      <w:sz w:val="22"/>
      <w:szCs w:val="22"/>
      <w:lang w:eastAsia="en-US"/>
    </w:rPr>
  </w:style>
  <w:style w:type="character" w:customStyle="1" w:styleId="af2">
    <w:name w:val="Сноска_"/>
    <w:link w:val="af3"/>
    <w:uiPriority w:val="99"/>
    <w:rsid w:val="00E91DB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7"/>
    <w:aliases w:val="5 pt1,Курсив"/>
    <w:uiPriority w:val="99"/>
    <w:rsid w:val="00E91D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paragraph" w:customStyle="1" w:styleId="af3">
    <w:name w:val="Сноска"/>
    <w:basedOn w:val="a"/>
    <w:link w:val="af2"/>
    <w:uiPriority w:val="99"/>
    <w:rsid w:val="00E91DBF"/>
    <w:pPr>
      <w:widowControl w:val="0"/>
      <w:shd w:val="clear" w:color="auto" w:fill="FFFFFF"/>
      <w:spacing w:line="306" w:lineRule="exact"/>
      <w:jc w:val="both"/>
    </w:pPr>
    <w:rPr>
      <w:rFonts w:eastAsiaTheme="minorHAnsi"/>
      <w:sz w:val="26"/>
      <w:szCs w:val="26"/>
      <w:lang w:eastAsia="en-US"/>
    </w:rPr>
  </w:style>
  <w:style w:type="character" w:customStyle="1" w:styleId="210pt">
    <w:name w:val="Основной текст (2) + 10 pt"/>
    <w:uiPriority w:val="99"/>
    <w:rsid w:val="003E21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1pt1">
    <w:name w:val="Основной текст (2) + 11 pt1"/>
    <w:uiPriority w:val="99"/>
    <w:rsid w:val="00135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4">
    <w:name w:val="No Spacing"/>
    <w:uiPriority w:val="1"/>
    <w:qFormat/>
    <w:rsid w:val="0025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Заголовок статьи"/>
    <w:basedOn w:val="a"/>
    <w:next w:val="a"/>
    <w:rsid w:val="000F579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s1">
    <w:name w:val="s_1"/>
    <w:basedOn w:val="a"/>
    <w:rsid w:val="007D024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D1B87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pacing w:val="200"/>
      <w:sz w:val="4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1B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1B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1B87"/>
    <w:rPr>
      <w:rFonts w:ascii="Times New Roman" w:eastAsia="Times New Roman" w:hAnsi="Times New Roman" w:cs="Times New Roman"/>
      <w:b/>
      <w:spacing w:val="200"/>
      <w:sz w:val="40"/>
      <w:szCs w:val="20"/>
      <w:lang w:eastAsia="ru-RU"/>
    </w:rPr>
  </w:style>
  <w:style w:type="paragraph" w:styleId="a3">
    <w:name w:val="Title"/>
    <w:basedOn w:val="a"/>
    <w:link w:val="a4"/>
    <w:qFormat/>
    <w:rsid w:val="003D1B87"/>
    <w:pPr>
      <w:overflowPunct w:val="0"/>
      <w:autoSpaceDE w:val="0"/>
      <w:autoSpaceDN w:val="0"/>
      <w:adjustRightInd w:val="0"/>
      <w:jc w:val="center"/>
    </w:pPr>
    <w:rPr>
      <w:bCs/>
      <w:smallCaps/>
      <w:sz w:val="28"/>
      <w:szCs w:val="20"/>
    </w:rPr>
  </w:style>
  <w:style w:type="character" w:customStyle="1" w:styleId="a4">
    <w:name w:val="Название Знак"/>
    <w:basedOn w:val="a0"/>
    <w:link w:val="a3"/>
    <w:rsid w:val="003D1B87"/>
    <w:rPr>
      <w:rFonts w:ascii="Times New Roman" w:eastAsia="Times New Roman" w:hAnsi="Times New Roman" w:cs="Times New Roman"/>
      <w:bCs/>
      <w:smallCaps/>
      <w:sz w:val="28"/>
      <w:szCs w:val="20"/>
      <w:lang w:eastAsia="ru-RU"/>
    </w:rPr>
  </w:style>
  <w:style w:type="paragraph" w:customStyle="1" w:styleId="a5">
    <w:name w:val="распоряжение"/>
    <w:basedOn w:val="a"/>
    <w:next w:val="a6"/>
    <w:rsid w:val="003D1B87"/>
    <w:pPr>
      <w:overflowPunct w:val="0"/>
      <w:autoSpaceDE w:val="0"/>
      <w:autoSpaceDN w:val="0"/>
      <w:adjustRightInd w:val="0"/>
      <w:jc w:val="center"/>
    </w:pPr>
    <w:rPr>
      <w:sz w:val="20"/>
      <w:szCs w:val="20"/>
    </w:rPr>
  </w:style>
  <w:style w:type="paragraph" w:styleId="a6">
    <w:name w:val="Body Text"/>
    <w:basedOn w:val="a"/>
    <w:link w:val="a7"/>
    <w:uiPriority w:val="99"/>
    <w:semiHidden/>
    <w:unhideWhenUsed/>
    <w:rsid w:val="003D1B8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D1B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1B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1B8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3D1B8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D1B8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3D1B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F381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381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762D9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62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62D9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62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474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474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BF7750"/>
    <w:pPr>
      <w:ind w:left="720"/>
      <w:contextualSpacing/>
    </w:pPr>
  </w:style>
  <w:style w:type="character" w:customStyle="1" w:styleId="3Exact">
    <w:name w:val="Основной текст (3) Exact"/>
    <w:link w:val="31"/>
    <w:rsid w:val="008F35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 (2)_"/>
    <w:link w:val="24"/>
    <w:uiPriority w:val="99"/>
    <w:rsid w:val="008F35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uiPriority w:val="99"/>
    <w:rsid w:val="008F35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link w:val="10"/>
    <w:uiPriority w:val="99"/>
    <w:rsid w:val="008F35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Calibri0pt">
    <w:name w:val="Основной текст (2) + Calibri;Полужирный;Интервал 0 pt"/>
    <w:rsid w:val="008F351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1">
    <w:name w:val="Основной текст (3)"/>
    <w:basedOn w:val="a"/>
    <w:link w:val="3Exact"/>
    <w:uiPriority w:val="99"/>
    <w:rsid w:val="008F351E"/>
    <w:pPr>
      <w:widowControl w:val="0"/>
      <w:shd w:val="clear" w:color="auto" w:fill="FFFFFF"/>
      <w:spacing w:after="120" w:line="0" w:lineRule="atLeast"/>
    </w:pPr>
    <w:rPr>
      <w:sz w:val="22"/>
      <w:szCs w:val="22"/>
      <w:lang w:eastAsia="en-US"/>
    </w:rPr>
  </w:style>
  <w:style w:type="paragraph" w:customStyle="1" w:styleId="24">
    <w:name w:val="Основной текст (2)"/>
    <w:basedOn w:val="a"/>
    <w:link w:val="23"/>
    <w:uiPriority w:val="99"/>
    <w:rsid w:val="008F351E"/>
    <w:pPr>
      <w:widowControl w:val="0"/>
      <w:shd w:val="clear" w:color="auto" w:fill="FFFFFF"/>
      <w:spacing w:line="306" w:lineRule="exact"/>
      <w:jc w:val="both"/>
    </w:pPr>
    <w:rPr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uiPriority w:val="99"/>
    <w:rsid w:val="008F351E"/>
    <w:pPr>
      <w:widowControl w:val="0"/>
      <w:shd w:val="clear" w:color="auto" w:fill="FFFFFF"/>
      <w:spacing w:line="306" w:lineRule="exact"/>
      <w:ind w:firstLine="740"/>
      <w:jc w:val="both"/>
      <w:outlineLvl w:val="0"/>
    </w:pPr>
    <w:rPr>
      <w:sz w:val="26"/>
      <w:szCs w:val="26"/>
      <w:lang w:eastAsia="en-US"/>
    </w:rPr>
  </w:style>
  <w:style w:type="character" w:customStyle="1" w:styleId="25">
    <w:name w:val="Заголовок №2_"/>
    <w:link w:val="26"/>
    <w:uiPriority w:val="99"/>
    <w:rsid w:val="00E810E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2">
    <w:name w:val="Основной текст (3)_"/>
    <w:uiPriority w:val="99"/>
    <w:rsid w:val="00E810E0"/>
    <w:rPr>
      <w:rFonts w:ascii="Times New Roman" w:hAnsi="Times New Roman" w:cs="Times New Roman"/>
      <w:w w:val="80"/>
      <w:sz w:val="34"/>
      <w:szCs w:val="34"/>
      <w:u w:val="none"/>
    </w:rPr>
  </w:style>
  <w:style w:type="character" w:customStyle="1" w:styleId="217pt">
    <w:name w:val="Основной текст (2) + 17 pt"/>
    <w:aliases w:val="Масштаб 80%"/>
    <w:uiPriority w:val="99"/>
    <w:rsid w:val="00E810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80"/>
      <w:sz w:val="34"/>
      <w:szCs w:val="34"/>
      <w:u w:val="none"/>
    </w:rPr>
  </w:style>
  <w:style w:type="paragraph" w:customStyle="1" w:styleId="26">
    <w:name w:val="Заголовок №2"/>
    <w:basedOn w:val="a"/>
    <w:link w:val="25"/>
    <w:uiPriority w:val="99"/>
    <w:rsid w:val="00E810E0"/>
    <w:pPr>
      <w:widowControl w:val="0"/>
      <w:shd w:val="clear" w:color="auto" w:fill="FFFFFF"/>
      <w:spacing w:line="310" w:lineRule="exact"/>
      <w:jc w:val="both"/>
      <w:outlineLvl w:val="1"/>
    </w:pPr>
    <w:rPr>
      <w:rFonts w:eastAsiaTheme="minorHAnsi"/>
      <w:sz w:val="26"/>
      <w:szCs w:val="26"/>
      <w:lang w:eastAsia="en-US"/>
    </w:rPr>
  </w:style>
  <w:style w:type="character" w:customStyle="1" w:styleId="2LucidaSansUnicode">
    <w:name w:val="Основной текст (2) + Lucida Sans Unicode"/>
    <w:aliases w:val="10,5 pt"/>
    <w:uiPriority w:val="99"/>
    <w:rsid w:val="00D84038"/>
    <w:rPr>
      <w:rFonts w:ascii="Lucida Sans Unicode" w:eastAsia="Times New Roman" w:hAnsi="Lucida Sans Unicode" w:cs="Lucida Sans Unicod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LucidaSansUnicode1">
    <w:name w:val="Основной текст (2) + Lucida Sans Unicode1"/>
    <w:aliases w:val="9 pt"/>
    <w:uiPriority w:val="99"/>
    <w:rsid w:val="00D84038"/>
    <w:rPr>
      <w:rFonts w:ascii="Lucida Sans Unicode" w:eastAsia="Times New Roman" w:hAnsi="Lucida Sans Unicode" w:cs="Lucida Sans Unicod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Exact">
    <w:name w:val="Основной текст (4) Exact"/>
    <w:uiPriority w:val="99"/>
    <w:rsid w:val="00F952EB"/>
    <w:rPr>
      <w:rFonts w:ascii="Times New Roman" w:hAnsi="Times New Roman" w:cs="Times New Roman"/>
      <w:sz w:val="22"/>
      <w:szCs w:val="22"/>
      <w:u w:val="none"/>
    </w:rPr>
  </w:style>
  <w:style w:type="character" w:customStyle="1" w:styleId="4Exact1">
    <w:name w:val="Основной текст (4) Exact1"/>
    <w:uiPriority w:val="99"/>
    <w:rsid w:val="00F952EB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</w:rPr>
  </w:style>
  <w:style w:type="character" w:customStyle="1" w:styleId="41">
    <w:name w:val="Основной текст (4)_"/>
    <w:link w:val="42"/>
    <w:uiPriority w:val="99"/>
    <w:rsid w:val="00F952EB"/>
    <w:rPr>
      <w:rFonts w:ascii="Times New Roman" w:hAnsi="Times New Roman" w:cs="Times New Roman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F952EB"/>
    <w:pPr>
      <w:widowControl w:val="0"/>
      <w:shd w:val="clear" w:color="auto" w:fill="FFFFFF"/>
      <w:spacing w:line="263" w:lineRule="exact"/>
      <w:jc w:val="both"/>
    </w:pPr>
    <w:rPr>
      <w:rFonts w:eastAsiaTheme="minorHAnsi"/>
      <w:sz w:val="22"/>
      <w:szCs w:val="22"/>
      <w:lang w:eastAsia="en-US"/>
    </w:rPr>
  </w:style>
  <w:style w:type="character" w:customStyle="1" w:styleId="af2">
    <w:name w:val="Сноска_"/>
    <w:link w:val="af3"/>
    <w:uiPriority w:val="99"/>
    <w:rsid w:val="00E91DB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7"/>
    <w:aliases w:val="5 pt1,Курсив"/>
    <w:uiPriority w:val="99"/>
    <w:rsid w:val="00E91D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paragraph" w:customStyle="1" w:styleId="af3">
    <w:name w:val="Сноска"/>
    <w:basedOn w:val="a"/>
    <w:link w:val="af2"/>
    <w:uiPriority w:val="99"/>
    <w:rsid w:val="00E91DBF"/>
    <w:pPr>
      <w:widowControl w:val="0"/>
      <w:shd w:val="clear" w:color="auto" w:fill="FFFFFF"/>
      <w:spacing w:line="306" w:lineRule="exact"/>
      <w:jc w:val="both"/>
    </w:pPr>
    <w:rPr>
      <w:rFonts w:eastAsiaTheme="minorHAnsi"/>
      <w:sz w:val="26"/>
      <w:szCs w:val="26"/>
      <w:lang w:eastAsia="en-US"/>
    </w:rPr>
  </w:style>
  <w:style w:type="character" w:customStyle="1" w:styleId="210pt">
    <w:name w:val="Основной текст (2) + 10 pt"/>
    <w:uiPriority w:val="99"/>
    <w:rsid w:val="003E21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1pt1">
    <w:name w:val="Основной текст (2) + 11 pt1"/>
    <w:uiPriority w:val="99"/>
    <w:rsid w:val="00135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4">
    <w:name w:val="No Spacing"/>
    <w:uiPriority w:val="1"/>
    <w:qFormat/>
    <w:rsid w:val="0025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Заголовок статьи"/>
    <w:basedOn w:val="a"/>
    <w:next w:val="a"/>
    <w:rsid w:val="000F579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s1">
    <w:name w:val="s_1"/>
    <w:basedOn w:val="a"/>
    <w:rsid w:val="007D024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3FFBF-2049-4853-8C35-AA29AE3AF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2508</Words>
  <Characters>14296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 Волошива</cp:lastModifiedBy>
  <cp:revision>79</cp:revision>
  <cp:lastPrinted>2017-12-26T23:59:00Z</cp:lastPrinted>
  <dcterms:created xsi:type="dcterms:W3CDTF">2018-01-15T21:00:00Z</dcterms:created>
  <dcterms:modified xsi:type="dcterms:W3CDTF">2023-04-10T00:52:00Z</dcterms:modified>
</cp:coreProperties>
</file>